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7FE0" w:rsidRPr="005D450D" w:rsidRDefault="00DB79FB" w:rsidP="00DB79FB">
      <w:pPr>
        <w:rPr>
          <w:rFonts w:ascii="新細明體" w:hAnsi="新細明體"/>
        </w:rPr>
      </w:pPr>
      <w:bookmarkStart w:id="0" w:name="_GoBack"/>
      <w:bookmarkEnd w:id="0"/>
      <w:r>
        <w:rPr>
          <w:rFonts w:ascii="新細明體" w:hAnsi="新細明體"/>
          <w:noProof/>
        </w:rPr>
        <mc:AlternateContent>
          <mc:Choice Requires="wps">
            <w:drawing>
              <wp:anchor distT="182880" distB="457200" distL="457200" distR="457200" simplePos="0" relativeHeight="251658240" behindDoc="0" locked="0" layoutInCell="1" allowOverlap="1" wp14:anchorId="00C09145" wp14:editId="7691B2AB">
                <wp:simplePos x="0" y="0"/>
                <wp:positionH relativeFrom="margin">
                  <wp:posOffset>85725</wp:posOffset>
                </wp:positionH>
                <wp:positionV relativeFrom="margin">
                  <wp:posOffset>3143250</wp:posOffset>
                </wp:positionV>
                <wp:extent cx="5958840" cy="4004945"/>
                <wp:effectExtent l="19050" t="19050" r="41910" b="43815"/>
                <wp:wrapSquare wrapText="bothSides"/>
                <wp:docPr id="5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958840" cy="4004945"/>
                        </a:xfrm>
                        <a:prstGeom prst="rect">
                          <a:avLst/>
                        </a:prstGeom>
                        <a:noFill/>
                        <a:ln w="57150" cmpd="thinThick">
                          <a:solidFill>
                            <a:schemeClr val="tx1"/>
                          </a:solidFill>
                          <a:miter lim="800000"/>
                        </a:ln>
                      </wps:spPr>
                      <wps:txbx>
                        <w:txbxContent>
                          <w:p w:rsidR="00DB79FB" w:rsidRDefault="00DB79FB" w:rsidP="00DB79FB">
                            <w:pPr>
                              <w:spacing w:line="900" w:lineRule="exact"/>
                              <w:jc w:val="center"/>
                              <w:rPr>
                                <w:rFonts w:ascii="標楷體" w:eastAsia="標楷體" w:hAnsi="標楷體" w:cstheme="majorBidi"/>
                                <w:bCs/>
                                <w:color w:val="46464A" w:themeColor="text2"/>
                                <w:sz w:val="32"/>
                                <w:szCs w:val="32"/>
                                <w:lang w:eastAsia="zh-CN"/>
                              </w:rPr>
                            </w:pPr>
                            <w:r w:rsidRPr="00DB79FB">
                              <w:rPr>
                                <w:rFonts w:ascii="標楷體" w:eastAsia="標楷體" w:hAnsi="標楷體" w:cstheme="majorBidi" w:hint="eastAsia"/>
                                <w:bCs/>
                                <w:color w:val="46464A" w:themeColor="text2"/>
                                <w:sz w:val="32"/>
                                <w:szCs w:val="32"/>
                                <w:lang w:eastAsia="zh-CN"/>
                              </w:rPr>
                              <w:t>紧急事件授权同意书</w:t>
                            </w:r>
                          </w:p>
                          <w:p w:rsidR="006D491F" w:rsidRPr="00240190" w:rsidRDefault="006D491F" w:rsidP="006D491F">
                            <w:pPr>
                              <w:spacing w:line="900" w:lineRule="exact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本人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是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贵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校</w:t>
                            </w:r>
                            <w:r w:rsidRPr="00240190">
                              <w:rPr>
                                <w:rFonts w:ascii="標楷體" w:eastAsia="標楷體" w:hAnsi="標楷體"/>
                                <w:u w:val="single"/>
                                <w:lang w:eastAsia="zh-CN"/>
                              </w:rPr>
                              <w:t xml:space="preserve">    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系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学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生</w:t>
                            </w:r>
                            <w:r w:rsidRPr="00240190">
                              <w:rPr>
                                <w:rFonts w:ascii="標楷體" w:eastAsia="標楷體" w:hAnsi="標楷體"/>
                                <w:u w:val="single"/>
                                <w:lang w:eastAsia="zh-CN"/>
                              </w:rPr>
                              <w:t xml:space="preserve">   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pacing w:val="60"/>
                                <w:lang w:eastAsia="zh-CN"/>
                              </w:rPr>
                              <w:t>之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48"/>
                                <w:szCs w:val="48"/>
                                <w:lang w:eastAsia="zh-CN"/>
                                <w:eastAsianLayout w:id="-181267456" w:combine="1"/>
                              </w:rPr>
                              <w:t>法定代理人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56"/>
                                <w:szCs w:val="56"/>
                                <w:lang w:eastAsia="zh-CN"/>
                                <w:eastAsianLayout w:id="-181267456" w:combine="1"/>
                              </w:rPr>
                              <w:t xml:space="preserve">　　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48"/>
                                <w:szCs w:val="48"/>
                                <w:lang w:eastAsia="zh-CN"/>
                                <w:eastAsianLayout w:id="-181267456" w:combine="1"/>
                              </w:rPr>
                              <w:t>家</w:t>
                            </w:r>
                            <w:r w:rsidR="00DB79FB" w:rsidRPr="00DB79FB">
                              <w:rPr>
                                <w:rFonts w:ascii="標楷體" w:eastAsia="標楷體" w:hAnsi="標楷體"/>
                                <w:sz w:val="48"/>
                                <w:szCs w:val="48"/>
                                <w:lang w:eastAsia="zh-CN"/>
                                <w:eastAsianLayout w:id="-181267456" w:combine="1"/>
                              </w:rPr>
                              <w:t>长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sz w:val="52"/>
                                <w:szCs w:val="52"/>
                                <w:lang w:eastAsia="zh-CN"/>
                                <w:eastAsianLayout w:id="-181267456" w:combine="1"/>
                              </w:rPr>
                              <w:t xml:space="preserve">　　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，因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紧急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事件需要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left="240" w:hangingChars="100" w:hanging="240"/>
                              <w:contextualSpacing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□同意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授权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贵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校或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贵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校再次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授权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予相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关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人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员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代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为签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具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医疗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、意外、法律等一切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紧急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事件同意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书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，本人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愿承担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一切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责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任。</w:t>
                            </w:r>
                          </w:p>
                          <w:p w:rsidR="00DB79FB" w:rsidRDefault="006D491F" w:rsidP="00DB79FB">
                            <w:pPr>
                              <w:spacing w:line="480" w:lineRule="exact"/>
                              <w:ind w:left="240" w:hangingChars="100" w:hanging="240"/>
                              <w:contextualSpacing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□不同意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授权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贵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校代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为签</w:t>
                            </w:r>
                            <w:r w:rsidR="00DB79FB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具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医疗</w:t>
                            </w:r>
                            <w:r w:rsidR="00DB79FB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、意外、法律等一切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紧急</w:t>
                            </w:r>
                            <w:r w:rsidR="00DB79FB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事件同意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书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，</w:t>
                            </w:r>
                            <w:r w:rsidR="00DB79FB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本人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愿承担</w:t>
                            </w:r>
                            <w:r w:rsidR="00DB79FB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一切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责</w:t>
                            </w:r>
                            <w:r w:rsidR="00DB79FB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任</w:t>
                            </w:r>
                            <w:r w:rsidR="00DB79FB">
                              <w:rPr>
                                <w:rFonts w:ascii="標楷體" w:eastAsiaTheme="minorEastAsia" w:hAnsi="標楷體" w:hint="eastAsia"/>
                                <w:lang w:eastAsia="zh-CN"/>
                              </w:rPr>
                              <w:t>。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</w:t>
                            </w:r>
                          </w:p>
                          <w:p w:rsidR="006D491F" w:rsidRDefault="006D491F" w:rsidP="00DB79FB">
                            <w:pPr>
                              <w:spacing w:line="480" w:lineRule="exact"/>
                              <w:ind w:left="240" w:hangingChars="100" w:hanging="240"/>
                              <w:contextualSpacing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此致</w:t>
                            </w:r>
                          </w:p>
                          <w:p w:rsidR="006D491F" w:rsidRDefault="006D491F" w:rsidP="006D491F">
                            <w:pPr>
                              <w:spacing w:line="480" w:lineRule="exact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</w:p>
                          <w:p w:rsidR="006D491F" w:rsidRPr="00DB79FB" w:rsidRDefault="00D6478B" w:rsidP="00D6478B">
                            <w:pPr>
                              <w:spacing w:line="480" w:lineRule="exact"/>
                              <w:ind w:firstLineChars="1000" w:firstLine="2800"/>
                              <w:rPr>
                                <w:rFonts w:ascii="標楷體" w:eastAsiaTheme="minorEastAsia" w:hAnsi="標楷體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D6478B">
                              <w:rPr>
                                <w:rFonts w:ascii="標楷體" w:eastAsia="標楷體" w:hAnsi="標楷體" w:hint="eastAsia"/>
                                <w:sz w:val="28"/>
                                <w:szCs w:val="28"/>
                                <w:lang w:eastAsia="zh-CN"/>
                              </w:rPr>
                              <w:t>中原</w:t>
                            </w:r>
                            <w:r w:rsidR="006D491F" w:rsidRPr="00D6478B">
                              <w:rPr>
                                <w:rFonts w:ascii="標楷體" w:eastAsia="標楷體" w:hAnsi="標楷體" w:hint="eastAsia"/>
                                <w:sz w:val="28"/>
                                <w:szCs w:val="28"/>
                                <w:lang w:eastAsia="zh-CN"/>
                              </w:rPr>
                              <w:t>大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sz w:val="28"/>
                                <w:szCs w:val="28"/>
                                <w:lang w:eastAsia="zh-CN"/>
                              </w:rPr>
                              <w:t>学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未成年人之法定代理人：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 xml:space="preserve">　　　（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签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名）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成年人之家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长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：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      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 xml:space="preserve">　　　　　（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签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名）</w:t>
                            </w:r>
                          </w:p>
                          <w:p w:rsidR="006D491F" w:rsidRPr="00240190" w:rsidRDefault="00DB79FB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行动电话号码</w:t>
                            </w:r>
                            <w:r w:rsidR="006D491F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：</w:t>
                            </w:r>
                          </w:p>
                          <w:p w:rsidR="006D491F" w:rsidRPr="00240190" w:rsidRDefault="006D491F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在</w:t>
                            </w:r>
                            <w:r w:rsidR="00DB79FB"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台联络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人：</w:t>
                            </w:r>
                          </w:p>
                          <w:p w:rsidR="006D491F" w:rsidRPr="00240190" w:rsidRDefault="00DB79FB" w:rsidP="006D491F">
                            <w:pPr>
                              <w:spacing w:line="480" w:lineRule="exact"/>
                              <w:ind w:firstLineChars="1164" w:firstLine="2794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  <w:r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紧急联络电话</w:t>
                            </w:r>
                            <w:r w:rsidR="006D491F"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：</w:t>
                            </w:r>
                            <w:r w:rsidR="006D491F"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      </w:t>
                            </w:r>
                          </w:p>
                          <w:p w:rsidR="006D491F" w:rsidRDefault="006D491F" w:rsidP="006D491F">
                            <w:pPr>
                              <w:tabs>
                                <w:tab w:val="left" w:pos="6870"/>
                              </w:tabs>
                              <w:jc w:val="center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</w:p>
                          <w:p w:rsidR="006D491F" w:rsidRDefault="006D491F" w:rsidP="006D491F">
                            <w:pPr>
                              <w:tabs>
                                <w:tab w:val="left" w:pos="6870"/>
                              </w:tabs>
                              <w:jc w:val="center"/>
                              <w:rPr>
                                <w:rFonts w:ascii="標楷體" w:eastAsia="標楷體" w:hAnsi="標楷體"/>
                                <w:lang w:eastAsia="zh-CN"/>
                              </w:rPr>
                            </w:pPr>
                          </w:p>
                          <w:p w:rsidR="006D491F" w:rsidRDefault="006D491F" w:rsidP="006D491F">
                            <w:pPr>
                              <w:tabs>
                                <w:tab w:val="left" w:pos="6870"/>
                              </w:tabs>
                              <w:jc w:val="center"/>
                              <w:rPr>
                                <w:lang w:eastAsia="zh-CN"/>
                              </w:rPr>
                            </w:pP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西元</w:t>
                            </w:r>
                            <w:r w:rsidR="00A10CD4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 xml:space="preserve">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年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月</w:t>
                            </w:r>
                            <w:r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     </w:t>
                            </w:r>
                            <w:r w:rsidRPr="00240190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日</w:t>
                            </w:r>
                          </w:p>
                        </w:txbxContent>
                      </wps:txbx>
                      <wps:bodyPr vert="horz" wrap="square" lIns="91440" tIns="91440" rIns="91440" bIns="91440" rtlCol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11000</wp14:pctHeight>
                </wp14:sizeRelV>
              </wp:anchor>
            </w:drawing>
          </mc:Choice>
          <mc:Fallback>
            <w:pict>
              <v:rect w14:anchorId="00C09145" id="Title 1" o:spid="_x0000_s1026" style="position:absolute;margin-left:6.75pt;margin-top:247.5pt;width:469.2pt;height:315.35pt;z-index:251658240;visibility:visible;mso-wrap-style:square;mso-width-percent:0;mso-height-percent:110;mso-wrap-distance-left:36pt;mso-wrap-distance-top:14.4pt;mso-wrap-distance-right:36pt;mso-wrap-distance-bottom:36pt;mso-position-horizontal:absolute;mso-position-horizontal-relative:margin;mso-position-vertical:absolute;mso-position-vertical-relative:margin;mso-width-percent:0;mso-height-percent:11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" filled="f" strokecolor="black [3213]" strokeweight="4.5pt">
                <v:stroke linestyle="thinThick"/>
                <v:path arrowok="t"/>
                <o:lock v:ext="edit" grouping="t"/>
                <v:textbox style="mso-fit-shape-to-text:t" inset=",7.2pt,,7.2pt">
                  <w:txbxContent>
                    <w:p w:rsidR="00DB79FB" w:rsidRDefault="00DB79FB" w:rsidP="00DB79FB">
                      <w:pPr>
                        <w:spacing w:line="900" w:lineRule="exact"/>
                        <w:jc w:val="center"/>
                        <w:rPr>
                          <w:rFonts w:ascii="標楷體" w:eastAsia="標楷體" w:hAnsi="標楷體" w:cstheme="majorBidi"/>
                          <w:bCs/>
                          <w:color w:val="46464A" w:themeColor="text2"/>
                          <w:sz w:val="32"/>
                          <w:szCs w:val="32"/>
                          <w:lang w:eastAsia="zh-CN"/>
                        </w:rPr>
                      </w:pPr>
                      <w:r w:rsidRPr="00DB79FB">
                        <w:rPr>
                          <w:rFonts w:ascii="標楷體" w:eastAsia="標楷體" w:hAnsi="標楷體" w:cstheme="majorBidi" w:hint="eastAsia"/>
                          <w:bCs/>
                          <w:color w:val="46464A" w:themeColor="text2"/>
                          <w:sz w:val="32"/>
                          <w:szCs w:val="32"/>
                          <w:lang w:eastAsia="zh-CN"/>
                        </w:rPr>
                        <w:t>紧急事件授权同意书</w:t>
                      </w:r>
                    </w:p>
                    <w:p w:rsidR="006D491F" w:rsidRPr="00240190" w:rsidRDefault="006D491F" w:rsidP="006D491F">
                      <w:pPr>
                        <w:spacing w:line="900" w:lineRule="exact"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本人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是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贵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校</w:t>
                      </w:r>
                      <w:r w:rsidRPr="00240190">
                        <w:rPr>
                          <w:rFonts w:ascii="標楷體" w:eastAsia="標楷體" w:hAnsi="標楷體"/>
                          <w:u w:val="single"/>
                          <w:lang w:eastAsia="zh-CN"/>
                        </w:rPr>
                        <w:t xml:space="preserve">             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系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学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生</w:t>
                      </w:r>
                      <w:r w:rsidRPr="00240190">
                        <w:rPr>
                          <w:rFonts w:ascii="標楷體" w:eastAsia="標楷體" w:hAnsi="標楷體"/>
                          <w:u w:val="single"/>
                          <w:lang w:eastAsia="zh-CN"/>
                        </w:rPr>
                        <w:t xml:space="preserve">            </w:t>
                      </w:r>
                      <w:r w:rsidRPr="00240190">
                        <w:rPr>
                          <w:rFonts w:ascii="標楷體" w:eastAsia="標楷體" w:hAnsi="標楷體" w:hint="eastAsia"/>
                          <w:spacing w:val="60"/>
                          <w:lang w:eastAsia="zh-CN"/>
                        </w:rPr>
                        <w:t>之</w:t>
                      </w:r>
                      <w:r w:rsidRPr="00240190">
                        <w:rPr>
                          <w:rFonts w:ascii="標楷體" w:eastAsia="標楷體" w:hAnsi="標楷體" w:hint="eastAsia"/>
                          <w:sz w:val="48"/>
                          <w:szCs w:val="48"/>
                          <w:lang w:eastAsia="zh-CN"/>
                          <w:eastAsianLayout w:id="-181267456" w:combine="1"/>
                        </w:rPr>
                        <w:t>法定代理人</w:t>
                      </w:r>
                      <w:r w:rsidRPr="00240190">
                        <w:rPr>
                          <w:rFonts w:ascii="標楷體" w:eastAsia="標楷體" w:hAnsi="標楷體" w:hint="eastAsia"/>
                          <w:sz w:val="56"/>
                          <w:szCs w:val="56"/>
                          <w:lang w:eastAsia="zh-CN"/>
                          <w:eastAsianLayout w:id="-181267456" w:combine="1"/>
                        </w:rPr>
                        <w:t xml:space="preserve">　　</w:t>
                      </w:r>
                      <w:r w:rsidRPr="00240190">
                        <w:rPr>
                          <w:rFonts w:ascii="標楷體" w:eastAsia="標楷體" w:hAnsi="標楷體" w:hint="eastAsia"/>
                          <w:sz w:val="48"/>
                          <w:szCs w:val="48"/>
                          <w:lang w:eastAsia="zh-CN"/>
                          <w:eastAsianLayout w:id="-181267456" w:combine="1"/>
                        </w:rPr>
                        <w:t>家</w:t>
                      </w:r>
                      <w:r w:rsidR="00DB79FB" w:rsidRPr="00DB79FB">
                        <w:rPr>
                          <w:rFonts w:ascii="標楷體" w:eastAsia="標楷體" w:hAnsi="標楷體"/>
                          <w:sz w:val="48"/>
                          <w:szCs w:val="48"/>
                          <w:lang w:eastAsia="zh-CN"/>
                          <w:eastAsianLayout w:id="-181267456" w:combine="1"/>
                        </w:rPr>
                        <w:t>长</w:t>
                      </w:r>
                      <w:r w:rsidRPr="00240190">
                        <w:rPr>
                          <w:rFonts w:ascii="標楷體" w:eastAsia="標楷體" w:hAnsi="標楷體" w:hint="eastAsia"/>
                          <w:sz w:val="52"/>
                          <w:szCs w:val="52"/>
                          <w:lang w:eastAsia="zh-CN"/>
                          <w:eastAsianLayout w:id="-181267456" w:combine="1"/>
                        </w:rPr>
                        <w:t xml:space="preserve">　　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，因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紧急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事件需要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left="240" w:hangingChars="100" w:hanging="240"/>
                        <w:contextualSpacing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□同意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授权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贵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校或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贵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校再次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授权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予相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关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人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员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代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为签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具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医疗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、意外、法律等一切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紧急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事件同意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书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，本人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愿承担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一切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责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任。</w:t>
                      </w:r>
                    </w:p>
                    <w:p w:rsidR="00DB79FB" w:rsidRDefault="006D491F" w:rsidP="00DB79FB">
                      <w:pPr>
                        <w:spacing w:line="480" w:lineRule="exact"/>
                        <w:ind w:left="240" w:hangingChars="100" w:hanging="240"/>
                        <w:contextualSpacing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□不同意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授权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贵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校代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为签</w:t>
                      </w:r>
                      <w:r w:rsidR="00DB79FB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具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医疗</w:t>
                      </w:r>
                      <w:r w:rsidR="00DB79FB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、意外、法律等一切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紧急</w:t>
                      </w:r>
                      <w:r w:rsidR="00DB79FB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事件同意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书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，</w:t>
                      </w:r>
                      <w:r w:rsidR="00DB79FB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本人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愿承担</w:t>
                      </w:r>
                      <w:r w:rsidR="00DB79FB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一切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责</w:t>
                      </w:r>
                      <w:r w:rsidR="00DB79FB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任</w:t>
                      </w:r>
                      <w:r w:rsidR="00DB79FB">
                        <w:rPr>
                          <w:rFonts w:ascii="標楷體" w:eastAsiaTheme="minorEastAsia" w:hAnsi="標楷體" w:hint="eastAsia"/>
                          <w:lang w:eastAsia="zh-CN"/>
                        </w:rPr>
                        <w:t>。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</w:t>
                      </w:r>
                    </w:p>
                    <w:p w:rsidR="006D491F" w:rsidRDefault="006D491F" w:rsidP="00DB79FB">
                      <w:pPr>
                        <w:spacing w:line="480" w:lineRule="exact"/>
                        <w:ind w:left="240" w:hangingChars="100" w:hanging="240"/>
                        <w:contextualSpacing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此致</w:t>
                      </w:r>
                    </w:p>
                    <w:p w:rsidR="006D491F" w:rsidRDefault="006D491F" w:rsidP="006D491F">
                      <w:pPr>
                        <w:spacing w:line="480" w:lineRule="exact"/>
                        <w:rPr>
                          <w:rFonts w:ascii="標楷體" w:eastAsia="標楷體" w:hAnsi="標楷體"/>
                          <w:lang w:eastAsia="zh-CN"/>
                        </w:rPr>
                      </w:pPr>
                    </w:p>
                    <w:p w:rsidR="006D491F" w:rsidRPr="00DB79FB" w:rsidRDefault="00D6478B" w:rsidP="00D6478B">
                      <w:pPr>
                        <w:spacing w:line="480" w:lineRule="exact"/>
                        <w:ind w:firstLineChars="1000" w:firstLine="2800"/>
                        <w:rPr>
                          <w:rFonts w:ascii="標楷體" w:eastAsiaTheme="minorEastAsia" w:hAnsi="標楷體"/>
                          <w:sz w:val="28"/>
                          <w:szCs w:val="28"/>
                          <w:lang w:eastAsia="zh-CN"/>
                        </w:rPr>
                      </w:pPr>
                      <w:r w:rsidRPr="00D6478B">
                        <w:rPr>
                          <w:rFonts w:ascii="標楷體" w:eastAsia="標楷體" w:hAnsi="標楷體" w:hint="eastAsia"/>
                          <w:sz w:val="28"/>
                          <w:szCs w:val="28"/>
                          <w:lang w:eastAsia="zh-CN"/>
                        </w:rPr>
                        <w:t>中原</w:t>
                      </w:r>
                      <w:r w:rsidR="006D491F" w:rsidRPr="00D6478B">
                        <w:rPr>
                          <w:rFonts w:ascii="標楷體" w:eastAsia="標楷體" w:hAnsi="標楷體" w:hint="eastAsia"/>
                          <w:sz w:val="28"/>
                          <w:szCs w:val="28"/>
                          <w:lang w:eastAsia="zh-CN"/>
                        </w:rPr>
                        <w:t>大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sz w:val="28"/>
                          <w:szCs w:val="28"/>
                          <w:lang w:eastAsia="zh-CN"/>
                        </w:rPr>
                        <w:t>学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未成年人之法定代理人：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        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 xml:space="preserve">　　　（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签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名）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成年人之家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长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：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            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 xml:space="preserve">　　　　　（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签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名）</w:t>
                      </w:r>
                    </w:p>
                    <w:p w:rsidR="006D491F" w:rsidRPr="00240190" w:rsidRDefault="00DB79FB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行动电话号码</w:t>
                      </w:r>
                      <w:r w:rsidR="006D491F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：</w:t>
                      </w:r>
                    </w:p>
                    <w:p w:rsidR="006D491F" w:rsidRPr="00240190" w:rsidRDefault="006D491F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在</w:t>
                      </w:r>
                      <w:r w:rsidR="00DB79FB"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台联络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人：</w:t>
                      </w:r>
                    </w:p>
                    <w:p w:rsidR="006D491F" w:rsidRPr="00240190" w:rsidRDefault="00DB79FB" w:rsidP="006D491F">
                      <w:pPr>
                        <w:spacing w:line="480" w:lineRule="exact"/>
                        <w:ind w:firstLineChars="1164" w:firstLine="2794"/>
                        <w:rPr>
                          <w:rFonts w:ascii="標楷體" w:eastAsia="標楷體" w:hAnsi="標楷體"/>
                          <w:lang w:eastAsia="zh-CN"/>
                        </w:rPr>
                      </w:pPr>
                      <w:r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紧急联络电话</w:t>
                      </w:r>
                      <w:r w:rsidR="006D491F"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：</w:t>
                      </w:r>
                      <w:r w:rsidR="006D491F"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      </w:t>
                      </w:r>
                    </w:p>
                    <w:p w:rsidR="006D491F" w:rsidRDefault="006D491F" w:rsidP="006D491F">
                      <w:pPr>
                        <w:tabs>
                          <w:tab w:val="left" w:pos="6870"/>
                        </w:tabs>
                        <w:jc w:val="center"/>
                        <w:rPr>
                          <w:rFonts w:ascii="標楷體" w:eastAsia="標楷體" w:hAnsi="標楷體"/>
                          <w:lang w:eastAsia="zh-CN"/>
                        </w:rPr>
                      </w:pPr>
                    </w:p>
                    <w:p w:rsidR="006D491F" w:rsidRDefault="006D491F" w:rsidP="006D491F">
                      <w:pPr>
                        <w:tabs>
                          <w:tab w:val="left" w:pos="6870"/>
                        </w:tabs>
                        <w:jc w:val="center"/>
                        <w:rPr>
                          <w:rFonts w:ascii="標楷體" w:eastAsia="標楷體" w:hAnsi="標楷體"/>
                          <w:lang w:eastAsia="zh-CN"/>
                        </w:rPr>
                      </w:pPr>
                    </w:p>
                    <w:p w:rsidR="006D491F" w:rsidRDefault="006D491F" w:rsidP="006D491F">
                      <w:pPr>
                        <w:tabs>
                          <w:tab w:val="left" w:pos="6870"/>
                        </w:tabs>
                        <w:jc w:val="center"/>
                        <w:rPr>
                          <w:lang w:eastAsia="zh-CN"/>
                        </w:rPr>
                      </w:pP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西元</w:t>
                      </w:r>
                      <w:r w:rsidR="00A10CD4">
                        <w:rPr>
                          <w:rFonts w:ascii="標楷體" w:eastAsia="標楷體" w:hAnsi="標楷體" w:hint="eastAsia"/>
                          <w:lang w:eastAsia="zh-CN"/>
                        </w:rPr>
                        <w:t xml:space="preserve">    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年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     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月</w:t>
                      </w:r>
                      <w:r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     </w:t>
                      </w:r>
                      <w:r w:rsidRPr="00240190">
                        <w:rPr>
                          <w:rFonts w:ascii="標楷體" w:eastAsia="標楷體" w:hAnsi="標楷體" w:hint="eastAsia"/>
                          <w:lang w:eastAsia="zh-CN"/>
                        </w:rPr>
                        <w:t>日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>
        <w:rPr>
          <w:rFonts w:ascii="新細明體" w:hAnsi="新細明體"/>
          <w:noProof/>
        </w:rPr>
        <mc:AlternateContent>
          <mc:Choice Requires="wps">
            <w:drawing>
              <wp:anchor distT="182880" distB="457200" distL="457200" distR="457200" simplePos="0" relativeHeight="251656192" behindDoc="0" locked="0" layoutInCell="1" allowOverlap="1" wp14:anchorId="1EC1FED6" wp14:editId="135A0D65">
                <wp:simplePos x="0" y="0"/>
                <wp:positionH relativeFrom="margin">
                  <wp:posOffset>133350</wp:posOffset>
                </wp:positionH>
                <wp:positionV relativeFrom="margin">
                  <wp:posOffset>381000</wp:posOffset>
                </wp:positionV>
                <wp:extent cx="5958840" cy="2181225"/>
                <wp:effectExtent l="19050" t="19050" r="41910" b="47625"/>
                <wp:wrapSquare wrapText="bothSides"/>
                <wp:docPr id="4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958840" cy="218122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57150" cmpd="thinThick">
                          <a:solidFill>
                            <a:schemeClr val="tx1"/>
                          </a:solidFill>
                          <a:miter lim="800000"/>
                        </a:ln>
                      </wps:spPr>
                      <wps:txbx>
                        <w:txbxContent>
                          <w:p w:rsidR="00DB79FB" w:rsidRDefault="00DB79FB" w:rsidP="00DB79FB">
                            <w:pPr>
                              <w:pStyle w:val="SenderAddress"/>
                              <w:jc w:val="left"/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</w:pP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由于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 xml:space="preserve"> 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贵子弟来台就读，路程遥远，为全面照顾保护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 xml:space="preserve"> 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贵子弟之生活学习及身心健康，在校期间，若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 xml:space="preserve"> 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贵子弟发生医疗、意外、法律等一切紧急事故，必须家长填具紧急事件同意书，始能接受代为妥善处理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>(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例：住院、手术等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>)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或其他必要之手续，如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 xml:space="preserve"> 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贵家长不克适时前来签署，可授权本校或同意本校再次授权予相关人员代为签具相关同意书。此事攸关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 xml:space="preserve"> 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贵子弟健康安全及在台权益，本校尊重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 xml:space="preserve"> 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贵家长意见，随函附上紧急事件授权同意书一</w:t>
                            </w:r>
                            <w:r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份，俾凭因应紧急事件之需要。请于本同意书上签名表示同意或不同意</w:t>
                            </w:r>
                          </w:p>
                          <w:p w:rsidR="00DB79FB" w:rsidRPr="00DB79FB" w:rsidRDefault="00DB79FB" w:rsidP="00DB79FB">
                            <w:pPr>
                              <w:pStyle w:val="SenderAddress"/>
                              <w:jc w:val="left"/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</w:pP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并由</w:t>
                            </w:r>
                            <w:r w:rsidRPr="00DB79FB">
                              <w:rPr>
                                <w:rFonts w:ascii="標楷體" w:eastAsia="標楷體" w:hAnsi="標楷體" w:cs="Times New Roman"/>
                                <w:kern w:val="2"/>
                                <w:szCs w:val="22"/>
                                <w:lang w:eastAsia="zh-CN"/>
                              </w:rPr>
                              <w:t xml:space="preserve">  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贵子弟于注册时</w:t>
                            </w:r>
                            <w:r w:rsidR="009B6439" w:rsidRPr="009B6439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缴</w:t>
                            </w: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回，以釐清责任归属。耑此，顺请</w:t>
                            </w:r>
                          </w:p>
                          <w:p w:rsidR="00861B36" w:rsidRDefault="00DB79FB" w:rsidP="00DB79FB">
                            <w:pPr>
                              <w:pStyle w:val="SenderAddress"/>
                              <w:jc w:val="left"/>
                              <w:rPr>
                                <w:lang w:eastAsia="zh-CN"/>
                              </w:rPr>
                            </w:pPr>
                            <w:r w:rsidRPr="00DB79FB">
                              <w:rPr>
                                <w:rFonts w:ascii="標楷體" w:eastAsia="標楷體" w:hAnsi="標楷體" w:cs="Times New Roman" w:hint="eastAsia"/>
                                <w:kern w:val="2"/>
                                <w:szCs w:val="22"/>
                                <w:lang w:eastAsia="zh-CN"/>
                              </w:rPr>
                              <w:t>台安</w:t>
                            </w:r>
                            <w:r w:rsidR="006D491F" w:rsidRPr="00240190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                                      </w:t>
                            </w:r>
                            <w:r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中原大学学生事务处</w:t>
                            </w:r>
                            <w:r w:rsidRPr="00DB79FB">
                              <w:rPr>
                                <w:rFonts w:ascii="標楷體" w:eastAsia="標楷體" w:hAnsi="標楷體"/>
                                <w:lang w:eastAsia="zh-CN"/>
                              </w:rPr>
                              <w:t xml:space="preserve">  </w:t>
                            </w:r>
                            <w:r w:rsidRPr="00DB79FB">
                              <w:rPr>
                                <w:rFonts w:ascii="標楷體" w:eastAsia="標楷體" w:hAnsi="標楷體" w:hint="eastAsia"/>
                                <w:lang w:eastAsia="zh-CN"/>
                              </w:rPr>
                              <w:t>敬启</w:t>
                            </w:r>
                          </w:p>
                        </w:txbxContent>
                      </wps:txbx>
                      <wps:bodyPr vert="horz" wrap="square" lIns="91440" tIns="91440" rIns="91440" bIns="91440" rtlCol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C1FED6" id="_x0000_s1027" style="position:absolute;margin-left:10.5pt;margin-top:30pt;width:469.2pt;height:171.75pt;z-index:251656192;visibility:visible;mso-wrap-style:square;mso-width-percent:0;mso-height-percent:0;mso-wrap-distance-left:36pt;mso-wrap-distance-top:14.4pt;mso-wrap-distance-right:36pt;mso-wrap-distance-bottom:3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" fillcolor="#ffc" strokecolor="black [3213]" strokeweight="4.5pt">
                <v:stroke linestyle="thinThick"/>
                <v:path arrowok="t"/>
                <o:lock v:ext="edit" grouping="t"/>
                <v:textbox inset=",7.2pt,,7.2pt">
                  <w:txbxContent>
                    <w:p w:rsidR="00DB79FB" w:rsidRDefault="00DB79FB" w:rsidP="00DB79FB">
                      <w:pPr>
                        <w:pStyle w:val="SenderAddress"/>
                        <w:jc w:val="left"/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</w:pP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由于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 xml:space="preserve"> 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贵子弟来台就读，路程遥远，为全面照顾保护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 xml:space="preserve"> 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贵子弟之生活学习及身心健康，在校期间，若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 xml:space="preserve"> 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贵子弟发生医疗、意外、法律等一切紧急事故，必须家长填具紧急事件同意书，始能接受代为妥善处理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>(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例：住院、手术等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>)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或其他必要之手续，如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 xml:space="preserve"> 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贵家长不克适时前来签署，可授权本校或同意本校再次授权予相关人员代为签具相关同意书。此事攸关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 xml:space="preserve"> 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贵子弟健康安全及在台权益，本校尊重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 xml:space="preserve"> 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贵家长意见，随函附上紧急事件授权同意书一</w:t>
                      </w:r>
                      <w:r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份，俾凭因应紧急事件之需要。请于本同意书上签名表示同意或不同意</w:t>
                      </w:r>
                    </w:p>
                    <w:p w:rsidR="00DB79FB" w:rsidRPr="00DB79FB" w:rsidRDefault="00DB79FB" w:rsidP="00DB79FB">
                      <w:pPr>
                        <w:pStyle w:val="SenderAddress"/>
                        <w:jc w:val="left"/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</w:pP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并由</w:t>
                      </w:r>
                      <w:r w:rsidRPr="00DB79FB">
                        <w:rPr>
                          <w:rFonts w:ascii="標楷體" w:eastAsia="標楷體" w:hAnsi="標楷體" w:cs="Times New Roman"/>
                          <w:kern w:val="2"/>
                          <w:szCs w:val="22"/>
                          <w:lang w:eastAsia="zh-CN"/>
                        </w:rPr>
                        <w:t xml:space="preserve">  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贵子弟于注册时</w:t>
                      </w:r>
                      <w:r w:rsidR="009B6439" w:rsidRPr="009B6439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缴</w:t>
                      </w: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回，以釐清责任归属。耑此，顺请</w:t>
                      </w:r>
                    </w:p>
                    <w:p w:rsidR="00861B36" w:rsidRDefault="00DB79FB" w:rsidP="00DB79FB">
                      <w:pPr>
                        <w:pStyle w:val="SenderAddress"/>
                        <w:jc w:val="left"/>
                        <w:rPr>
                          <w:lang w:eastAsia="zh-CN"/>
                        </w:rPr>
                      </w:pPr>
                      <w:r w:rsidRPr="00DB79FB">
                        <w:rPr>
                          <w:rFonts w:ascii="標楷體" w:eastAsia="標楷體" w:hAnsi="標楷體" w:cs="Times New Roman" w:hint="eastAsia"/>
                          <w:kern w:val="2"/>
                          <w:szCs w:val="22"/>
                          <w:lang w:eastAsia="zh-CN"/>
                        </w:rPr>
                        <w:t>台安</w:t>
                      </w:r>
                      <w:r w:rsidR="006D491F" w:rsidRPr="00240190">
                        <w:rPr>
                          <w:rFonts w:ascii="標楷體" w:eastAsia="標楷體" w:hAnsi="標楷體"/>
                          <w:lang w:eastAsia="zh-CN"/>
                        </w:rPr>
                        <w:t xml:space="preserve">                                       </w:t>
                      </w:r>
                      <w:r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中原大学学生事务处</w:t>
                      </w:r>
                      <w:r w:rsidRPr="00DB79FB">
                        <w:rPr>
                          <w:rFonts w:ascii="標楷體" w:eastAsia="標楷體" w:hAnsi="標楷體"/>
                          <w:lang w:eastAsia="zh-CN"/>
                        </w:rPr>
                        <w:t xml:space="preserve">  </w:t>
                      </w:r>
                      <w:r w:rsidRPr="00DB79FB">
                        <w:rPr>
                          <w:rFonts w:ascii="標楷體" w:eastAsia="標楷體" w:hAnsi="標楷體" w:hint="eastAsia"/>
                          <w:lang w:eastAsia="zh-CN"/>
                        </w:rPr>
                        <w:t>敬启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sectPr w:rsidR="00487FE0" w:rsidRPr="005D450D" w:rsidSect="00861B3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7" w:h="16839" w:code="9"/>
      <w:pgMar w:top="1440" w:right="1080" w:bottom="1440" w:left="1080" w:header="720" w:footer="720" w:gutter="0"/>
      <w:cols w:space="36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A1835" w:rsidRDefault="00DA1835">
      <w:r>
        <w: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endnote>
  <w:endnote w:type="continuationSeparator" w:id="0">
    <w:p w:rsidR="00DA1835" w:rsidRDefault="00DA1835">
      <w:r>
        <w:continuation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仿宋">
    <w:altName w:val="SimSun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77C4" w:rsidRDefault="000C77C4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77C4" w:rsidRDefault="000C77C4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77C4" w:rsidRDefault="000C77C4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A1835" w:rsidRDefault="00DA1835">
      <w:r>
        <w: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footnote>
  <w:footnote w:type="continuationSeparator" w:id="0">
    <w:p w:rsidR="00DA1835" w:rsidRDefault="00DA1835">
      <w:r>
        <w:continuationSeparator/>
      </w:r>
    </w:p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  <w:p w:rsidR="00DA1835" w:rsidRDefault="00DA183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77C4" w:rsidRDefault="000C77C4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7FE0" w:rsidRDefault="00861B36">
    <w:pPr>
      <w:pStyle w:val="ab"/>
    </w:pPr>
    <w:r>
      <w:rPr>
        <w:noProof/>
      </w:rPr>
      <mc:AlternateContent>
        <mc:Choice Requires="wps">
          <w:drawing>
            <wp:anchor distT="0" distB="45720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margin">
                <wp:align>top</wp:align>
              </wp:positionV>
              <wp:extent cx="6400800" cy="575945"/>
              <wp:effectExtent l="0" t="0" r="0" b="0"/>
              <wp:wrapTopAndBottom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00800" cy="575945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duotone>
                            <a:schemeClr val="lt1">
                              <a:lumMod val="100000"/>
                              <a:lumOff val="0"/>
                            </a:schemeClr>
                            <a:srgbClr val="FFFFFF"/>
                          </a:duotone>
                        </a:blip>
                        <a:srcRect/>
                        <a:tile tx="0" ty="0" sx="100000" sy="100000" flip="none" algn="tl"/>
                      </a:blip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b/>
                              <w:bCs/>
                              <w:color w:val="46464A" w:themeColor="text2"/>
                            </w:rPr>
                            <w:alias w:val="日期"/>
                            <w:tag w:val="Date"/>
                            <w:id w:val="516659546"/>
                            <w:placeholder>
                              <w:docPart w:val="3582BA5D2B6F40E7A52286E1200EDE69"/>
                            </w:placeholder>
                            <w:showingPlcHdr/>
                            <w:dataBinding w:prefixMappings="xmlns:ns0='http://schemas.microsoft.com/office/2006/coverPageProps'" w:xpath="/ns0:CoverPageProperties[1]/ns0:PublishDate[1]" w:storeItemID="{55AF091B-3C7A-41E3-B477-F2FDAA23CFDA}"/>
                            <w:date>
                              <w:dateFormat w:val="M/d/yyyy"/>
                              <w:lid w:val="en-US"/>
                              <w:storeMappedDataAs w:val="dateTime"/>
                              <w:calendar w:val="gregorian"/>
                            </w:date>
                          </w:sdtPr>
                          <w:sdtEndPr/>
                          <w:sdtContent>
                            <w:p w:rsidR="00487FE0" w:rsidRDefault="00BA07CD">
                              <w:pPr>
                                <w:spacing w:after="160" w:line="264" w:lineRule="auto"/>
                                <w:jc w:val="center"/>
                                <w:rPr>
                                  <w:b/>
                                  <w:bCs/>
                                  <w:color w:val="46464A" w:themeColor="text2"/>
                                </w:rPr>
                              </w:pPr>
                              <w:r>
                                <w:rPr>
                                  <w:color w:val="46464A" w:themeColor="text2"/>
                                </w:rPr>
                                <w:t>[</w:t>
                              </w:r>
                              <w:r w:rsidR="000C77C4" w:rsidRPr="000C77C4">
                                <w:rPr>
                                  <w:rFonts w:ascii="新細明體" w:hAnsi="新細明體" w:hint="eastAsia"/>
                                  <w:color w:val="46464A" w:themeColor="text2"/>
                                </w:rPr>
                                <w:t>挑選日期</w:t>
                              </w:r>
                              <w:r>
                                <w:rPr>
                                  <w:color w:val="46464A" w:themeColor="text2"/>
                                </w:rPr>
                                <w:t>]</w:t>
                              </w:r>
                            </w:p>
                          </w:sdtContent>
                        </w:sdt>
                      </w:txbxContent>
                    </wps:txbx>
                    <wps:bodyPr rot="0" vert="horz" wrap="square" lIns="9144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7000</wp14:pctHeight>
              </wp14:sizeRelV>
            </wp:anchor>
          </w:drawing>
        </mc:Choice>
        <mc:Fallback>
          <w:pict>
            <v:rect id="Rectangle 4" o:spid="_x0000_s1028" style="position:absolute;margin-left:0;margin-top:0;width:7in;height:45.35pt;z-index:251659264;visibility:visible;mso-wrap-style:square;mso-width-percent:1000;mso-height-percent:70;mso-wrap-distance-left:9pt;mso-wrap-distance-top:0;mso-wrap-distance-right:9pt;mso-wrap-distance-bottom:36pt;mso-position-horizontal:center;mso-position-horizontal-relative:margin;mso-position-vertical:top;mso-position-vertical-relative:margin;mso-width-percent:1000;mso-height-percent:70;mso-width-relative:margin;mso-height-relative:margin;v-text-anchor:bottom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EZQAAAABSZ2h0bG9u&#10;ZwAABdw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QAAAAAAAQAAAAGOEJJ&#10;TQQMAAAAAB3mAAAAAQAAAKAAAAB4AAAB4AAA4QAAAB3KABgAAf/Y/+AAEEpGSUYAAQIAAEgASAAA&#10;/+0ADEFkb2JlX0NNAAH/7gAOQWRvYmUAZIAAAAAB/9sAhAAMCAgICQgMCQkMEQsKCxEVDwwMDxUY&#10;ExMVExMYEQwMDAwMDBEMDAwMDAwMDAwMDAwMDAwMDAwMDAwMDAwMDAwMAQ0LCw0ODRAODhAUDg4O&#10;FBQODg4OFBEMDAwMDBERDAwMDAwMEQwMDAwMDAwMDAwMDAwMDAwMDAwMDAwMDAwMDAz/wAARCAB4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" stroked="f" strokeweight="1.5pt">
              <v:fill r:id="rId2" o:title="" recolor="t" rotate="t" type="tile"/>
              <v:imagedata recolortarget="white [3201]"/>
              <v:textbox>
                <w:txbxContent>
                  <w:sdt>
                    <w:sdtPr>
                      <w:rPr>
                        <w:b/>
                        <w:bCs/>
                        <w:color w:val="46464A" w:themeColor="text2"/>
                      </w:rPr>
                      <w:alias w:val="日期"/>
                      <w:tag w:val="Date"/>
                      <w:id w:val="516659546"/>
                      <w:placeholder>
                        <w:docPart w:val="3582BA5D2B6F40E7A52286E1200EDE69"/>
                      </w:placeholder>
                      <w:showingPlcHdr/>
                      <w:dataBinding w:prefixMappings="xmlns:ns0='http://schemas.microsoft.com/office/2006/coverPageProps'" w:xpath="/ns0:CoverPageProperties[1]/ns0:PublishDate[1]" w:storeItemID="{55AF091B-3C7A-41E3-B477-F2FDAA23CFDA}"/>
                      <w:date>
                        <w:dateFormat w:val="M/d/yyyy"/>
                        <w:lid w:val="en-US"/>
                        <w:storeMappedDataAs w:val="dateTime"/>
                        <w:calendar w:val="gregorian"/>
                      </w:date>
                    </w:sdtPr>
                    <w:sdtEndPr/>
                    <w:sdtContent>
                      <w:p w:rsidR="00487FE0" w:rsidRDefault="00BA07CD">
                        <w:pPr>
                          <w:spacing w:after="160" w:line="264" w:lineRule="auto"/>
                          <w:jc w:val="center"/>
                          <w:rPr>
                            <w:b/>
                            <w:bCs/>
                            <w:color w:val="46464A" w:themeColor="text2"/>
                          </w:rPr>
                        </w:pPr>
                        <w:r>
                          <w:rPr>
                            <w:color w:val="46464A" w:themeColor="text2"/>
                          </w:rPr>
                          <w:t>[</w:t>
                        </w:r>
                        <w:r w:rsidR="000C77C4" w:rsidRPr="000C77C4">
                          <w:rPr>
                            <w:rFonts w:ascii="新細明體" w:hAnsi="新細明體" w:hint="eastAsia"/>
                            <w:color w:val="46464A" w:themeColor="text2"/>
                          </w:rPr>
                          <w:t>挑選日期</w:t>
                        </w:r>
                        <w:r>
                          <w:rPr>
                            <w:color w:val="46464A" w:themeColor="text2"/>
                          </w:rPr>
                          <w:t>]</w:t>
                        </w:r>
                      </w:p>
                    </w:sdtContent>
                  </w:sdt>
                </w:txbxContent>
              </v:textbox>
              <w10:wrap type="topAndBottom" anchorx="margin" anchory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60288" behindDoc="0" locked="0" layoutInCell="0" allowOverlap="0">
              <wp:simplePos x="0" y="0"/>
              <wp:positionH relativeFrom="margin">
                <wp:align>center</wp:align>
              </wp:positionH>
              <mc:AlternateContent>
                <mc:Choice Requires="wp14">
                  <wp:positionV relativeFrom="margin">
                    <wp14:pctPosVOffset>7000</wp14:pctPosVOffset>
                  </wp:positionV>
                </mc:Choice>
                <mc:Fallback>
                  <wp:positionV relativeFrom="page">
                    <wp:posOffset>1534795</wp:posOffset>
                  </wp:positionV>
                </mc:Fallback>
              </mc:AlternateContent>
              <wp:extent cx="6381750" cy="0"/>
              <wp:effectExtent l="0" t="0" r="20955" b="19050"/>
              <wp:wrapNone/>
              <wp:docPr id="18" name="Straight Connector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3817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5DC0872" id="Straight Connector 18" o:spid="_x0000_s1026" style="position:absolute;z-index:251660288;visibility:visible;mso-wrap-style:square;mso-width-percent:1000;mso-height-percent:0;mso-top-percent:70;mso-wrap-distance-left:9pt;mso-wrap-distance-top:-3e-5mm;mso-wrap-distance-right:9pt;mso-wrap-distance-bottom:-3e-5mm;mso-position-horizontal:center;mso-position-horizontal-relative:margin;mso-position-vertical-relative:margin;mso-width-percent:1000;mso-height-percent:0;mso-top-percent:70;mso-width-relative:margin;mso-height-relative:page" from="0,0" to="502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" o:allowincell="f" o:allowoverlap="f" strokecolor="#6f6f74 [3204]">
              <o:lock v:ext="edit" shapetype="f"/>
              <w10:wrap anchorx="margin" anchory="margin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77C4" w:rsidRDefault="000C77C4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5884597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74102D4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D116D1F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584A83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E0C0C54A"/>
    <w:lvl w:ilvl="0">
      <w:start w:val="1"/>
      <w:numFmt w:val="bullet"/>
      <w:pStyle w:val="5"/>
      <w:lvlText w:val="○"/>
      <w:lvlJc w:val="left"/>
      <w:pPr>
        <w:ind w:left="1800" w:hanging="360"/>
      </w:pPr>
      <w:rPr>
        <w:rFonts w:ascii="Monotype Corsiva" w:hAnsi="Monotype Corsiva" w:hint="default"/>
        <w:color w:val="BEAE98" w:themeColor="accent3"/>
      </w:rPr>
    </w:lvl>
  </w:abstractNum>
  <w:abstractNum w:abstractNumId="5" w15:restartNumberingAfterBreak="0">
    <w:nsid w:val="FFFFFF81"/>
    <w:multiLevelType w:val="singleLevel"/>
    <w:tmpl w:val="9A8A1DFA"/>
    <w:lvl w:ilvl="0">
      <w:start w:val="1"/>
      <w:numFmt w:val="bullet"/>
      <w:pStyle w:val="4"/>
      <w:lvlText w:val=""/>
      <w:lvlJc w:val="left"/>
      <w:pPr>
        <w:ind w:left="1440" w:hanging="360"/>
      </w:pPr>
      <w:rPr>
        <w:rFonts w:ascii="Symbol" w:hAnsi="Symbol" w:hint="default"/>
        <w:color w:val="BEAE98" w:themeColor="accent3"/>
      </w:rPr>
    </w:lvl>
  </w:abstractNum>
  <w:abstractNum w:abstractNumId="6" w15:restartNumberingAfterBreak="0">
    <w:nsid w:val="FFFFFF82"/>
    <w:multiLevelType w:val="singleLevel"/>
    <w:tmpl w:val="4AAC3C4A"/>
    <w:lvl w:ilvl="0">
      <w:start w:val="1"/>
      <w:numFmt w:val="bullet"/>
      <w:pStyle w:val="3"/>
      <w:lvlText w:val=""/>
      <w:lvlJc w:val="left"/>
      <w:pPr>
        <w:ind w:left="1080" w:hanging="360"/>
      </w:pPr>
      <w:rPr>
        <w:rFonts w:ascii="Symbol" w:hAnsi="Symbol" w:hint="default"/>
        <w:color w:val="6F6F74" w:themeColor="accent1"/>
      </w:rPr>
    </w:lvl>
  </w:abstractNum>
  <w:abstractNum w:abstractNumId="7" w15:restartNumberingAfterBreak="0">
    <w:nsid w:val="FFFFFF83"/>
    <w:multiLevelType w:val="singleLevel"/>
    <w:tmpl w:val="3EFA84BC"/>
    <w:lvl w:ilvl="0">
      <w:start w:val="1"/>
      <w:numFmt w:val="bullet"/>
      <w:pStyle w:val="2"/>
      <w:lvlText w:val=""/>
      <w:lvlJc w:val="left"/>
      <w:pPr>
        <w:ind w:left="720" w:hanging="360"/>
      </w:pPr>
      <w:rPr>
        <w:rFonts w:ascii="Symbol" w:hAnsi="Symbol" w:hint="default"/>
        <w:color w:val="6F6F74" w:themeColor="accent1"/>
      </w:rPr>
    </w:lvl>
  </w:abstractNum>
  <w:abstractNum w:abstractNumId="8" w15:restartNumberingAfterBreak="0">
    <w:nsid w:val="FFFFFF88"/>
    <w:multiLevelType w:val="singleLevel"/>
    <w:tmpl w:val="58422E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932A106"/>
    <w:lvl w:ilvl="0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color w:val="6F6F74" w:themeColor="accent1"/>
      </w:rPr>
    </w:lvl>
  </w:abstractNum>
  <w:num w:numId="1">
    <w:abstractNumId w:val="9"/>
  </w:num>
  <w:num w:numId="2">
    <w:abstractNumId w:val="9"/>
  </w:num>
  <w:num w:numId="3">
    <w:abstractNumId w:val="7"/>
  </w:num>
  <w:num w:numId="4">
    <w:abstractNumId w:val="7"/>
  </w:num>
  <w:num w:numId="5">
    <w:abstractNumId w:val="6"/>
  </w:num>
  <w:num w:numId="6">
    <w:abstractNumId w:val="6"/>
  </w:num>
  <w:num w:numId="7">
    <w:abstractNumId w:val="5"/>
  </w:num>
  <w:num w:numId="8">
    <w:abstractNumId w:val="5"/>
  </w:num>
  <w:num w:numId="9">
    <w:abstractNumId w:val="4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9"/>
  </w:num>
  <w:num w:numId="17">
    <w:abstractNumId w:val="7"/>
  </w:num>
  <w:num w:numId="18">
    <w:abstractNumId w:val="6"/>
  </w:num>
  <w:num w:numId="19">
    <w:abstractNumId w:val="5"/>
  </w:num>
  <w:num w:numId="2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DateAndTime/>
  <w:bordersDoNotSurroundHeader/>
  <w:bordersDoNotSurroundFooter/>
  <w:hideGrammaticalErrors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491F"/>
    <w:rsid w:val="000C77C4"/>
    <w:rsid w:val="00271F8B"/>
    <w:rsid w:val="0027333A"/>
    <w:rsid w:val="002E0208"/>
    <w:rsid w:val="003158A6"/>
    <w:rsid w:val="003D7F63"/>
    <w:rsid w:val="00411FB6"/>
    <w:rsid w:val="00463BD2"/>
    <w:rsid w:val="00487FE0"/>
    <w:rsid w:val="005D450D"/>
    <w:rsid w:val="006D2B07"/>
    <w:rsid w:val="006D491F"/>
    <w:rsid w:val="007175BB"/>
    <w:rsid w:val="007E7FC3"/>
    <w:rsid w:val="0084361D"/>
    <w:rsid w:val="00861B36"/>
    <w:rsid w:val="008709EF"/>
    <w:rsid w:val="008B5F95"/>
    <w:rsid w:val="008E42BD"/>
    <w:rsid w:val="00943DC6"/>
    <w:rsid w:val="009B6439"/>
    <w:rsid w:val="009F6764"/>
    <w:rsid w:val="00A10CD4"/>
    <w:rsid w:val="00A60998"/>
    <w:rsid w:val="00BA07CD"/>
    <w:rsid w:val="00D32E53"/>
    <w:rsid w:val="00D6276E"/>
    <w:rsid w:val="00D6478B"/>
    <w:rsid w:val="00D83766"/>
    <w:rsid w:val="00DA1835"/>
    <w:rsid w:val="00DB79FB"/>
    <w:rsid w:val="00E42AF1"/>
    <w:rsid w:val="00FB2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DocumentPartTemplate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docId w15:val="{01C2D427-2B2B-4BE2-BC4E-F04715F29F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36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36" w:unhideWhenUsed="1"/>
    <w:lsdException w:name="List Bullet 3" w:semiHidden="1" w:uiPriority="36" w:unhideWhenUsed="1"/>
    <w:lsdException w:name="List Bullet 4" w:semiHidden="1" w:uiPriority="36" w:unhideWhenUsed="1"/>
    <w:lsdException w:name="List Bullet 5" w:semiHidden="1" w:uiPriority="36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iPriority="5" w:unhideWhenUsed="1" w:qFormat="1"/>
    <w:lsdException w:name="Signature" w:semiHidden="1" w:unhideWhenUsed="1" w:qFormat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iPriority="4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4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41"/>
    <w:lsdException w:name="Medium Grid 1 Accent 1" w:uiPriority="41"/>
    <w:lsdException w:name="Medium Grid 2 Accent 1" w:uiPriority="41"/>
    <w:lsdException w:name="Medium Grid 3 Accent 1" w:uiPriority="41"/>
    <w:lsdException w:name="Dark List Accent 1" w:uiPriority="41"/>
    <w:lsdException w:name="Colorful Shading Accent 1" w:uiPriority="41"/>
    <w:lsdException w:name="Colorful List Accent 1" w:uiPriority="41"/>
    <w:lsdException w:name="Colorful Grid Accent 1" w:uiPriority="41"/>
    <w:lsdException w:name="Light Shading Accent 2" w:uiPriority="42"/>
    <w:lsdException w:name="Light List Accent 2" w:uiPriority="42"/>
    <w:lsdException w:name="Light Grid Accent 2" w:uiPriority="42"/>
    <w:lsdException w:name="Medium Shading 1 Accent 2" w:uiPriority="42"/>
    <w:lsdException w:name="Medium Shading 2 Accent 2" w:uiPriority="42"/>
    <w:lsdException w:name="Medium List 1 Accent 2" w:uiPriority="42"/>
    <w:lsdException w:name="Medium List 2 Accent 2" w:uiPriority="42"/>
    <w:lsdException w:name="Medium Grid 1 Accent 2" w:uiPriority="42"/>
    <w:lsdException w:name="Medium Grid 2 Accent 2" w:uiPriority="42"/>
    <w:lsdException w:name="Medium Grid 3 Accent 2" w:uiPriority="42"/>
    <w:lsdException w:name="Dark List Accent 2" w:uiPriority="42"/>
    <w:lsdException w:name="Colorful Shading Accent 2" w:uiPriority="42"/>
    <w:lsdException w:name="Colorful List Accent 2" w:uiPriority="42"/>
    <w:lsdException w:name="Colorful Grid Accent 2" w:uiPriority="42"/>
    <w:lsdException w:name="Light Shading Accent 3" w:uiPriority="43"/>
    <w:lsdException w:name="Light List Accent 3" w:uiPriority="43"/>
    <w:lsdException w:name="Light Grid Accent 3" w:uiPriority="43"/>
    <w:lsdException w:name="Medium Shading 1 Accent 3" w:uiPriority="43"/>
    <w:lsdException w:name="Medium Shading 2 Accent 3" w:uiPriority="43"/>
    <w:lsdException w:name="Medium List 1 Accent 3" w:uiPriority="43"/>
    <w:lsdException w:name="Medium List 2 Accent 3" w:uiPriority="43"/>
    <w:lsdException w:name="Medium Grid 1 Accent 3" w:uiPriority="43"/>
    <w:lsdException w:name="Medium Grid 2 Accent 3" w:uiPriority="43"/>
    <w:lsdException w:name="Medium Grid 3 Accent 3" w:uiPriority="43"/>
    <w:lsdException w:name="Dark List Accent 3" w:uiPriority="43"/>
    <w:lsdException w:name="Colorful Shading Accent 3" w:uiPriority="43"/>
    <w:lsdException w:name="Colorful List Accent 3" w:uiPriority="43"/>
    <w:lsdException w:name="Colorful Grid Accent 3" w:uiPriority="43"/>
    <w:lsdException w:name="Light Shading Accent 4" w:uiPriority="44"/>
    <w:lsdException w:name="Light List Accent 4" w:uiPriority="44"/>
    <w:lsdException w:name="Light Grid Accent 4" w:uiPriority="44"/>
    <w:lsdException w:name="Medium Shading 1 Accent 4" w:uiPriority="44"/>
    <w:lsdException w:name="Medium Shading 2 Accent 4" w:uiPriority="44"/>
    <w:lsdException w:name="Medium List 1 Accent 4" w:uiPriority="44"/>
    <w:lsdException w:name="Medium List 2 Accent 4" w:uiPriority="44"/>
    <w:lsdException w:name="Medium Grid 1 Accent 4" w:uiPriority="44"/>
    <w:lsdException w:name="Medium Grid 2 Accent 4" w:uiPriority="44"/>
    <w:lsdException w:name="Medium Grid 3 Accent 4" w:uiPriority="44"/>
    <w:lsdException w:name="Dark List Accent 4" w:uiPriority="44"/>
    <w:lsdException w:name="Colorful Shading Accent 4" w:uiPriority="44"/>
    <w:lsdException w:name="Colorful List Accent 4" w:uiPriority="44"/>
    <w:lsdException w:name="Colorful Grid Accent 4" w:uiPriority="44"/>
    <w:lsdException w:name="Light Shading Accent 5" w:uiPriority="45"/>
    <w:lsdException w:name="Light List Accent 5" w:uiPriority="45"/>
    <w:lsdException w:name="Light Grid Accent 5" w:uiPriority="45"/>
    <w:lsdException w:name="Medium Shading 1 Accent 5" w:uiPriority="45"/>
    <w:lsdException w:name="Medium Shading 2 Accent 5" w:uiPriority="45"/>
    <w:lsdException w:name="Medium List 1 Accent 5" w:uiPriority="45"/>
    <w:lsdException w:name="Medium List 2 Accent 5" w:uiPriority="45"/>
    <w:lsdException w:name="Medium Grid 1 Accent 5" w:uiPriority="45"/>
    <w:lsdException w:name="Medium Grid 2 Accent 5" w:uiPriority="45"/>
    <w:lsdException w:name="Medium Grid 3 Accent 5" w:uiPriority="45"/>
    <w:lsdException w:name="Dark List Accent 5" w:uiPriority="45"/>
    <w:lsdException w:name="Colorful Shading Accent 5" w:uiPriority="45"/>
    <w:lsdException w:name="Colorful List Accent 5" w:uiPriority="45"/>
    <w:lsdException w:name="Colorful Grid Accent 5" w:uiPriority="45"/>
    <w:lsdException w:name="Light Shading Accent 6" w:uiPriority="46"/>
    <w:lsdException w:name="Light List Accent 6" w:uiPriority="46"/>
    <w:lsdException w:name="Light Grid Accent 6" w:uiPriority="46"/>
    <w:lsdException w:name="Medium Shading 1 Accent 6" w:uiPriority="46"/>
    <w:lsdException w:name="Medium Shading 2 Accent 6" w:uiPriority="46"/>
    <w:lsdException w:name="Medium List 1 Accent 6" w:uiPriority="46"/>
    <w:lsdException w:name="Medium List 2 Accent 6" w:uiPriority="46"/>
    <w:lsdException w:name="Medium Grid 1 Accent 6" w:uiPriority="46"/>
    <w:lsdException w:name="Medium Grid 2 Accent 6" w:uiPriority="46"/>
    <w:lsdException w:name="Medium Grid 3 Accent 6" w:uiPriority="46"/>
    <w:lsdException w:name="Dark List Accent 6" w:uiPriority="46"/>
    <w:lsdException w:name="Colorful Shading Accent 6" w:uiPriority="46"/>
    <w:lsdException w:name="Colorful List Accent 6" w:uiPriority="46"/>
    <w:lsdException w:name="Colorful Grid Accent 6" w:uiPriority="4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D491F"/>
    <w:pPr>
      <w:widowControl w:val="0"/>
      <w:spacing w:after="0" w:line="240" w:lineRule="auto"/>
    </w:pPr>
    <w:rPr>
      <w:rFonts w:ascii="Calibri" w:eastAsia="新細明體" w:hAnsi="Calibri" w:cs="Times New Roman"/>
      <w:kern w:val="2"/>
      <w:sz w:val="24"/>
      <w:lang w:eastAsia="zh-TW"/>
    </w:rPr>
  </w:style>
  <w:style w:type="paragraph" w:styleId="1">
    <w:name w:val="heading 1"/>
    <w:basedOn w:val="a0"/>
    <w:next w:val="a0"/>
    <w:link w:val="10"/>
    <w:uiPriority w:val="9"/>
    <w:qFormat/>
    <w:rsid w:val="00487FE0"/>
    <w:pPr>
      <w:keepNext/>
      <w:keepLines/>
      <w:spacing w:before="240"/>
      <w:jc w:val="center"/>
      <w:outlineLvl w:val="0"/>
    </w:pPr>
    <w:rPr>
      <w:rFonts w:asciiTheme="majorHAnsi" w:eastAsiaTheme="majorEastAsia" w:hAnsiTheme="majorHAnsi" w:cstheme="majorBidi"/>
      <w:caps/>
      <w:color w:val="46464A" w:themeColor="text2"/>
      <w:spacing w:val="20"/>
      <w:sz w:val="32"/>
      <w:szCs w:val="32"/>
    </w:rPr>
  </w:style>
  <w:style w:type="paragraph" w:styleId="20">
    <w:name w:val="heading 2"/>
    <w:basedOn w:val="a0"/>
    <w:next w:val="a0"/>
    <w:link w:val="21"/>
    <w:uiPriority w:val="9"/>
    <w:semiHidden/>
    <w:unhideWhenUsed/>
    <w:qFormat/>
    <w:rsid w:val="00487FE0"/>
    <w:pPr>
      <w:keepNext/>
      <w:keepLines/>
      <w:spacing w:before="120"/>
      <w:jc w:val="center"/>
      <w:outlineLvl w:val="1"/>
    </w:pPr>
    <w:rPr>
      <w:rFonts w:asciiTheme="majorHAnsi" w:eastAsiaTheme="majorEastAsia" w:hAnsiTheme="majorHAnsi" w:cstheme="majorBidi"/>
      <w:bCs/>
      <w:color w:val="46464A" w:themeColor="text2"/>
      <w:sz w:val="28"/>
      <w:szCs w:val="26"/>
    </w:rPr>
  </w:style>
  <w:style w:type="paragraph" w:styleId="30">
    <w:name w:val="heading 3"/>
    <w:basedOn w:val="a0"/>
    <w:next w:val="a0"/>
    <w:link w:val="31"/>
    <w:uiPriority w:val="9"/>
    <w:semiHidden/>
    <w:unhideWhenUsed/>
    <w:qFormat/>
    <w:rsid w:val="00487FE0"/>
    <w:pPr>
      <w:keepNext/>
      <w:keepLines/>
      <w:spacing w:before="20"/>
      <w:jc w:val="center"/>
      <w:outlineLvl w:val="2"/>
    </w:pPr>
    <w:rPr>
      <w:rFonts w:asciiTheme="majorHAnsi" w:eastAsiaTheme="majorEastAsia" w:hAnsiTheme="majorHAnsi" w:cstheme="majorBidi"/>
      <w:b/>
      <w:bCs/>
      <w:color w:val="6F6F74" w:themeColor="accent1"/>
      <w:sz w:val="23"/>
    </w:rPr>
  </w:style>
  <w:style w:type="paragraph" w:styleId="40">
    <w:name w:val="heading 4"/>
    <w:basedOn w:val="a0"/>
    <w:next w:val="a0"/>
    <w:link w:val="41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3"/>
    </w:pPr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paragraph" w:styleId="50">
    <w:name w:val="heading 5"/>
    <w:basedOn w:val="a0"/>
    <w:next w:val="a0"/>
    <w:link w:val="51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4"/>
    </w:pPr>
    <w:rPr>
      <w:rFonts w:asciiTheme="majorHAnsi" w:eastAsiaTheme="majorEastAsia" w:hAnsiTheme="majorHAnsi" w:cstheme="majorBidi"/>
      <w:color w:val="46464A" w:themeColor="text2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5"/>
    </w:pPr>
    <w:rPr>
      <w:rFonts w:asciiTheme="majorHAnsi" w:eastAsiaTheme="majorEastAsia" w:hAnsiTheme="majorHAnsi" w:cstheme="majorBidi"/>
      <w:i/>
      <w:iCs/>
      <w:color w:val="000000"/>
      <w:sz w:val="21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6"/>
    </w:pPr>
    <w:rPr>
      <w:rFonts w:asciiTheme="majorHAnsi" w:eastAsiaTheme="majorEastAsia" w:hAnsiTheme="majorHAnsi" w:cstheme="majorBidi"/>
      <w:i/>
      <w:iCs/>
      <w:color w:val="A7B789" w:themeColor="accent2"/>
      <w:sz w:val="21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7"/>
    </w:pPr>
    <w:rPr>
      <w:rFonts w:asciiTheme="majorHAnsi" w:eastAsiaTheme="majorEastAsia" w:hAnsiTheme="majorHAnsi" w:cstheme="majorBidi"/>
      <w:color w:val="000000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487FE0"/>
    <w:pPr>
      <w:keepNext/>
      <w:keepLines/>
      <w:spacing w:before="200" w:line="264" w:lineRule="auto"/>
      <w:jc w:val="center"/>
      <w:outlineLvl w:val="8"/>
    </w:pPr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link w:val="1"/>
    <w:uiPriority w:val="9"/>
    <w:rsid w:val="00487FE0"/>
    <w:rPr>
      <w:rFonts w:asciiTheme="majorHAnsi" w:eastAsiaTheme="majorEastAsia" w:hAnsiTheme="majorHAnsi" w:cstheme="majorBidi"/>
      <w:caps/>
      <w:color w:val="46464A" w:themeColor="text2"/>
      <w:spacing w:val="20"/>
      <w:sz w:val="32"/>
      <w:szCs w:val="32"/>
    </w:rPr>
  </w:style>
  <w:style w:type="character" w:customStyle="1" w:styleId="21">
    <w:name w:val="標題 2 字元"/>
    <w:basedOn w:val="a1"/>
    <w:link w:val="20"/>
    <w:uiPriority w:val="9"/>
    <w:semiHidden/>
    <w:rsid w:val="00487FE0"/>
    <w:rPr>
      <w:rFonts w:asciiTheme="majorHAnsi" w:eastAsiaTheme="majorEastAsia" w:hAnsiTheme="majorHAnsi" w:cstheme="majorBidi"/>
      <w:bCs/>
      <w:color w:val="46464A" w:themeColor="text2"/>
      <w:sz w:val="28"/>
      <w:szCs w:val="26"/>
    </w:rPr>
  </w:style>
  <w:style w:type="character" w:customStyle="1" w:styleId="31">
    <w:name w:val="標題 3 字元"/>
    <w:basedOn w:val="a1"/>
    <w:link w:val="30"/>
    <w:uiPriority w:val="9"/>
    <w:semiHidden/>
    <w:rsid w:val="00487FE0"/>
    <w:rPr>
      <w:rFonts w:asciiTheme="majorHAnsi" w:eastAsiaTheme="majorEastAsia" w:hAnsiTheme="majorHAnsi" w:cstheme="majorBidi"/>
      <w:b/>
      <w:bCs/>
      <w:color w:val="6F6F74" w:themeColor="accent1"/>
      <w:sz w:val="23"/>
    </w:rPr>
  </w:style>
  <w:style w:type="character" w:customStyle="1" w:styleId="41">
    <w:name w:val="標題 4 字元"/>
    <w:basedOn w:val="a1"/>
    <w:link w:val="40"/>
    <w:uiPriority w:val="9"/>
    <w:semiHidden/>
    <w:rsid w:val="00487FE0"/>
    <w:rPr>
      <w:rFonts w:asciiTheme="majorHAnsi" w:eastAsiaTheme="majorEastAsia" w:hAnsiTheme="majorHAnsi" w:cstheme="majorBidi"/>
      <w:bCs/>
      <w:iCs/>
      <w:caps/>
      <w:color w:val="46464A" w:themeColor="text2"/>
      <w:spacing w:val="12"/>
      <w:sz w:val="21"/>
    </w:rPr>
  </w:style>
  <w:style w:type="character" w:customStyle="1" w:styleId="51">
    <w:name w:val="標題 5 字元"/>
    <w:basedOn w:val="a1"/>
    <w:link w:val="50"/>
    <w:uiPriority w:val="9"/>
    <w:semiHidden/>
    <w:rsid w:val="00487FE0"/>
    <w:rPr>
      <w:rFonts w:asciiTheme="majorHAnsi" w:eastAsiaTheme="majorEastAsia" w:hAnsiTheme="majorHAnsi" w:cstheme="majorBidi"/>
      <w:color w:val="46464A" w:themeColor="text2"/>
    </w:rPr>
  </w:style>
  <w:style w:type="character" w:customStyle="1" w:styleId="60">
    <w:name w:val="標題 6 字元"/>
    <w:basedOn w:val="a1"/>
    <w:link w:val="6"/>
    <w:uiPriority w:val="9"/>
    <w:semiHidden/>
    <w:rsid w:val="00487FE0"/>
    <w:rPr>
      <w:rFonts w:asciiTheme="majorHAnsi" w:eastAsiaTheme="majorEastAsia" w:hAnsiTheme="majorHAnsi" w:cstheme="majorBidi"/>
      <w:i/>
      <w:iCs/>
      <w:color w:val="000000"/>
      <w:sz w:val="21"/>
    </w:rPr>
  </w:style>
  <w:style w:type="character" w:customStyle="1" w:styleId="70">
    <w:name w:val="標題 7 字元"/>
    <w:basedOn w:val="a1"/>
    <w:link w:val="7"/>
    <w:uiPriority w:val="9"/>
    <w:semiHidden/>
    <w:rsid w:val="00487FE0"/>
    <w:rPr>
      <w:rFonts w:asciiTheme="majorHAnsi" w:eastAsiaTheme="majorEastAsia" w:hAnsiTheme="majorHAnsi" w:cstheme="majorBidi"/>
      <w:i/>
      <w:iCs/>
      <w:color w:val="A7B789" w:themeColor="accent2"/>
      <w:sz w:val="21"/>
    </w:rPr>
  </w:style>
  <w:style w:type="character" w:customStyle="1" w:styleId="80">
    <w:name w:val="標題 8 字元"/>
    <w:basedOn w:val="a1"/>
    <w:link w:val="8"/>
    <w:uiPriority w:val="9"/>
    <w:semiHidden/>
    <w:rsid w:val="00487FE0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90">
    <w:name w:val="標題 9 字元"/>
    <w:basedOn w:val="a1"/>
    <w:link w:val="9"/>
    <w:uiPriority w:val="9"/>
    <w:semiHidden/>
    <w:rsid w:val="00487FE0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styleId="a4">
    <w:name w:val="Strong"/>
    <w:basedOn w:val="a1"/>
    <w:uiPriority w:val="22"/>
    <w:qFormat/>
    <w:rsid w:val="00487FE0"/>
    <w:rPr>
      <w:b/>
      <w:bCs/>
    </w:rPr>
  </w:style>
  <w:style w:type="character" w:styleId="a5">
    <w:name w:val="Emphasis"/>
    <w:basedOn w:val="a1"/>
    <w:uiPriority w:val="20"/>
    <w:qFormat/>
    <w:rsid w:val="00487FE0"/>
    <w:rPr>
      <w:b/>
      <w:i/>
      <w:iCs/>
      <w:color w:val="6F6F74" w:themeColor="accent1"/>
    </w:rPr>
  </w:style>
  <w:style w:type="character" w:customStyle="1" w:styleId="IntenseReferenceChar">
    <w:name w:val="Intense Reference Char"/>
    <w:basedOn w:val="a1"/>
    <w:uiPriority w:val="32"/>
    <w:rsid w:val="00487FE0"/>
    <w:rPr>
      <w:rFonts w:cs="Times New Roman"/>
      <w:b/>
      <w:color w:val="000000"/>
      <w:szCs w:val="20"/>
      <w:u w:val="single"/>
    </w:rPr>
  </w:style>
  <w:style w:type="character" w:customStyle="1" w:styleId="SubtleReferenceChar">
    <w:name w:val="Subtle Reference Char"/>
    <w:basedOn w:val="a1"/>
    <w:uiPriority w:val="31"/>
    <w:rsid w:val="00487FE0"/>
    <w:rPr>
      <w:rFonts w:cs="Times New Roman"/>
      <w:color w:val="000000"/>
      <w:szCs w:val="20"/>
      <w:u w:val="single"/>
    </w:rPr>
  </w:style>
  <w:style w:type="character" w:customStyle="1" w:styleId="BookTitleChar">
    <w:name w:val="Book Title Char"/>
    <w:basedOn w:val="a1"/>
    <w:uiPriority w:val="33"/>
    <w:rsid w:val="00487FE0"/>
    <w:rPr>
      <w:rFonts w:asciiTheme="majorHAnsi" w:hAnsiTheme="majorHAnsi" w:cs="Times New Roman"/>
      <w:b/>
      <w:i/>
      <w:color w:val="000000"/>
      <w:szCs w:val="20"/>
    </w:rPr>
  </w:style>
  <w:style w:type="character" w:customStyle="1" w:styleId="IntenseEmphasisChar">
    <w:name w:val="Intense Emphasis Char"/>
    <w:basedOn w:val="a1"/>
    <w:uiPriority w:val="21"/>
    <w:rsid w:val="00487FE0"/>
    <w:rPr>
      <w:rFonts w:cs="Times New Roman"/>
      <w:b/>
      <w:i/>
      <w:color w:val="000000"/>
      <w:szCs w:val="20"/>
    </w:rPr>
  </w:style>
  <w:style w:type="character" w:customStyle="1" w:styleId="SubtleEmphasisChar">
    <w:name w:val="Subtle Emphasis Char"/>
    <w:basedOn w:val="a1"/>
    <w:uiPriority w:val="19"/>
    <w:rsid w:val="00487FE0"/>
    <w:rPr>
      <w:rFonts w:cs="Times New Roman"/>
      <w:i/>
      <w:color w:val="000000"/>
      <w:szCs w:val="20"/>
    </w:rPr>
  </w:style>
  <w:style w:type="paragraph" w:styleId="a6">
    <w:name w:val="Quote"/>
    <w:basedOn w:val="a0"/>
    <w:next w:val="a0"/>
    <w:link w:val="a7"/>
    <w:uiPriority w:val="29"/>
    <w:qFormat/>
    <w:rsid w:val="00487FE0"/>
    <w:pPr>
      <w:pBdr>
        <w:top w:val="single" w:sz="12" w:space="4" w:color="6F6F74" w:themeColor="accent1"/>
        <w:bottom w:val="double" w:sz="18" w:space="4" w:color="6F6F74" w:themeColor="accent1"/>
      </w:pBdr>
      <w:spacing w:line="420" w:lineRule="auto"/>
    </w:pPr>
    <w:rPr>
      <w:rFonts w:asciiTheme="majorHAnsi" w:hAnsiTheme="majorHAnsi"/>
      <w:caps/>
      <w:color w:val="6F6F74" w:themeColor="accent1"/>
      <w:spacing w:val="10"/>
      <w:lang w:bidi="hi-IN"/>
    </w:rPr>
  </w:style>
  <w:style w:type="character" w:customStyle="1" w:styleId="a7">
    <w:name w:val="引文 字元"/>
    <w:basedOn w:val="a1"/>
    <w:link w:val="a6"/>
    <w:uiPriority w:val="29"/>
    <w:rsid w:val="00487FE0"/>
    <w:rPr>
      <w:rFonts w:asciiTheme="majorHAnsi" w:hAnsiTheme="majorHAnsi"/>
      <w:caps/>
      <w:color w:val="6F6F74" w:themeColor="accent1"/>
      <w:spacing w:val="10"/>
      <w:lang w:bidi="hi-IN"/>
    </w:rPr>
  </w:style>
  <w:style w:type="paragraph" w:styleId="a8">
    <w:name w:val="Intense Quote"/>
    <w:basedOn w:val="a0"/>
    <w:next w:val="a0"/>
    <w:link w:val="a9"/>
    <w:uiPriority w:val="30"/>
    <w:qFormat/>
    <w:rsid w:val="00487FE0"/>
    <w:pPr>
      <w:pBdr>
        <w:top w:val="thickThinSmallGap" w:sz="48" w:space="8" w:color="6F6F74" w:themeColor="accent1"/>
        <w:left w:val="thickThinSmallGap" w:sz="48" w:space="8" w:color="6F6F74" w:themeColor="accent1"/>
        <w:bottom w:val="thinThickSmallGap" w:sz="48" w:space="8" w:color="6F6F74" w:themeColor="accent1"/>
        <w:right w:val="thinThickSmallGap" w:sz="48" w:space="8" w:color="6F6F74" w:themeColor="accent1"/>
      </w:pBdr>
      <w:shd w:val="clear" w:color="auto" w:fill="6F6F74" w:themeFill="accent1"/>
      <w:spacing w:before="120" w:line="360" w:lineRule="auto"/>
      <w:ind w:left="288" w:right="288"/>
      <w:jc w:val="center"/>
    </w:pPr>
    <w:rPr>
      <w:rFonts w:asciiTheme="majorHAnsi" w:eastAsiaTheme="majorEastAsia" w:hAnsiTheme="majorHAnsi"/>
      <w:caps/>
      <w:color w:val="FFFFFF" w:themeColor="background1"/>
      <w:spacing w:val="6"/>
      <w:lang w:bidi="hi-IN"/>
    </w:rPr>
  </w:style>
  <w:style w:type="table" w:styleId="aa">
    <w:name w:val="Table Grid"/>
    <w:basedOn w:val="a2"/>
    <w:uiPriority w:val="1"/>
    <w:rsid w:val="00487FE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b">
    <w:name w:val="header"/>
    <w:basedOn w:val="a0"/>
    <w:link w:val="ac"/>
    <w:uiPriority w:val="99"/>
    <w:unhideWhenUsed/>
    <w:rsid w:val="00487FE0"/>
    <w:pPr>
      <w:tabs>
        <w:tab w:val="center" w:pos="4320"/>
        <w:tab w:val="right" w:pos="8640"/>
      </w:tabs>
    </w:pPr>
  </w:style>
  <w:style w:type="character" w:customStyle="1" w:styleId="ac">
    <w:name w:val="頁首 字元"/>
    <w:basedOn w:val="a1"/>
    <w:link w:val="ab"/>
    <w:uiPriority w:val="99"/>
    <w:rsid w:val="00487FE0"/>
    <w:rPr>
      <w:rFonts w:cs="Times New Roman"/>
      <w:color w:val="000000"/>
      <w:szCs w:val="20"/>
      <w:lang w:eastAsia="ja-JP" w:bidi="he-IL"/>
    </w:rPr>
  </w:style>
  <w:style w:type="paragraph" w:styleId="ad">
    <w:name w:val="footer"/>
    <w:basedOn w:val="a0"/>
    <w:link w:val="ae"/>
    <w:uiPriority w:val="99"/>
    <w:unhideWhenUsed/>
    <w:rsid w:val="00487FE0"/>
    <w:pPr>
      <w:tabs>
        <w:tab w:val="center" w:pos="4320"/>
        <w:tab w:val="right" w:pos="8640"/>
      </w:tabs>
    </w:pPr>
  </w:style>
  <w:style w:type="character" w:customStyle="1" w:styleId="ae">
    <w:name w:val="頁尾 字元"/>
    <w:basedOn w:val="a1"/>
    <w:link w:val="ad"/>
    <w:uiPriority w:val="99"/>
    <w:rsid w:val="00487FE0"/>
    <w:rPr>
      <w:rFonts w:cs="Times New Roman"/>
      <w:color w:val="000000"/>
      <w:szCs w:val="20"/>
    </w:rPr>
  </w:style>
  <w:style w:type="paragraph" w:styleId="af">
    <w:name w:val="Balloon Text"/>
    <w:basedOn w:val="a0"/>
    <w:link w:val="af0"/>
    <w:uiPriority w:val="99"/>
    <w:semiHidden/>
    <w:unhideWhenUsed/>
    <w:rsid w:val="00487FE0"/>
    <w:rPr>
      <w:rFonts w:ascii="Tahoma" w:hAnsi="Tahoma" w:cs="Tahoma"/>
      <w:sz w:val="16"/>
      <w:szCs w:val="16"/>
    </w:rPr>
  </w:style>
  <w:style w:type="character" w:customStyle="1" w:styleId="af0">
    <w:name w:val="註解方塊文字 字元"/>
    <w:basedOn w:val="a1"/>
    <w:link w:val="af"/>
    <w:uiPriority w:val="99"/>
    <w:semiHidden/>
    <w:rsid w:val="00487FE0"/>
    <w:rPr>
      <w:rFonts w:ascii="Tahoma" w:hAnsi="Tahoma" w:cs="Tahoma"/>
      <w:color w:val="000000"/>
      <w:sz w:val="16"/>
      <w:szCs w:val="16"/>
    </w:rPr>
  </w:style>
  <w:style w:type="paragraph" w:styleId="af1">
    <w:name w:val="caption"/>
    <w:basedOn w:val="a0"/>
    <w:next w:val="a0"/>
    <w:uiPriority w:val="35"/>
    <w:unhideWhenUsed/>
    <w:qFormat/>
    <w:rsid w:val="00487FE0"/>
    <w:rPr>
      <w:b/>
      <w:bCs/>
      <w:color w:val="46464A" w:themeColor="text2"/>
      <w:sz w:val="18"/>
      <w:szCs w:val="18"/>
    </w:rPr>
  </w:style>
  <w:style w:type="paragraph" w:styleId="af2">
    <w:name w:val="No Spacing"/>
    <w:link w:val="af3"/>
    <w:uiPriority w:val="1"/>
    <w:qFormat/>
    <w:rsid w:val="00487FE0"/>
    <w:pPr>
      <w:spacing w:after="0" w:line="240" w:lineRule="auto"/>
    </w:pPr>
  </w:style>
  <w:style w:type="paragraph" w:styleId="af4">
    <w:name w:val="Block Text"/>
    <w:aliases w:val="Block Quote"/>
    <w:uiPriority w:val="40"/>
    <w:rsid w:val="00487FE0"/>
    <w:pPr>
      <w:pBdr>
        <w:top w:val="single" w:sz="2" w:space="10" w:color="A8A8AB" w:themeColor="accent1" w:themeTint="99"/>
        <w:bottom w:val="single" w:sz="24" w:space="10" w:color="A8A8AB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FFFFFF" w:themeColor="background1"/>
      <w:sz w:val="28"/>
      <w:szCs w:val="28"/>
      <w:lang w:eastAsia="ko-KR" w:bidi="hi-IN"/>
    </w:rPr>
  </w:style>
  <w:style w:type="paragraph" w:styleId="a">
    <w:name w:val="List Bullet"/>
    <w:basedOn w:val="a0"/>
    <w:uiPriority w:val="6"/>
    <w:unhideWhenUsed/>
    <w:rsid w:val="00487FE0"/>
    <w:pPr>
      <w:numPr>
        <w:numId w:val="16"/>
      </w:numPr>
      <w:contextualSpacing/>
    </w:pPr>
  </w:style>
  <w:style w:type="paragraph" w:styleId="2">
    <w:name w:val="List Bullet 2"/>
    <w:basedOn w:val="a0"/>
    <w:uiPriority w:val="6"/>
    <w:unhideWhenUsed/>
    <w:rsid w:val="00487FE0"/>
    <w:pPr>
      <w:numPr>
        <w:numId w:val="17"/>
      </w:numPr>
    </w:pPr>
  </w:style>
  <w:style w:type="paragraph" w:styleId="3">
    <w:name w:val="List Bullet 3"/>
    <w:basedOn w:val="a0"/>
    <w:uiPriority w:val="6"/>
    <w:unhideWhenUsed/>
    <w:rsid w:val="00487FE0"/>
    <w:pPr>
      <w:numPr>
        <w:numId w:val="18"/>
      </w:numPr>
    </w:pPr>
  </w:style>
  <w:style w:type="paragraph" w:styleId="4">
    <w:name w:val="List Bullet 4"/>
    <w:basedOn w:val="a0"/>
    <w:uiPriority w:val="6"/>
    <w:unhideWhenUsed/>
    <w:rsid w:val="00487FE0"/>
    <w:pPr>
      <w:numPr>
        <w:numId w:val="19"/>
      </w:numPr>
    </w:pPr>
  </w:style>
  <w:style w:type="paragraph" w:styleId="5">
    <w:name w:val="List Bullet 5"/>
    <w:basedOn w:val="a0"/>
    <w:uiPriority w:val="6"/>
    <w:unhideWhenUsed/>
    <w:rsid w:val="00487FE0"/>
    <w:pPr>
      <w:numPr>
        <w:numId w:val="20"/>
      </w:numPr>
    </w:pPr>
  </w:style>
  <w:style w:type="paragraph" w:styleId="11">
    <w:name w:val="toc 1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</w:pPr>
    <w:rPr>
      <w:smallCaps/>
      <w:noProof/>
      <w:color w:val="A7B789" w:themeColor="accent2"/>
    </w:rPr>
  </w:style>
  <w:style w:type="paragraph" w:styleId="22">
    <w:name w:val="toc 2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216"/>
    </w:pPr>
    <w:rPr>
      <w:smallCaps/>
      <w:noProof/>
    </w:rPr>
  </w:style>
  <w:style w:type="paragraph" w:styleId="32">
    <w:name w:val="toc 3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446"/>
    </w:pPr>
    <w:rPr>
      <w:smallCaps/>
      <w:noProof/>
    </w:rPr>
  </w:style>
  <w:style w:type="paragraph" w:styleId="42">
    <w:name w:val="toc 4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662"/>
    </w:pPr>
    <w:rPr>
      <w:smallCaps/>
      <w:noProof/>
    </w:rPr>
  </w:style>
  <w:style w:type="paragraph" w:styleId="52">
    <w:name w:val="toc 5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878"/>
    </w:pPr>
    <w:rPr>
      <w:smallCaps/>
      <w:noProof/>
    </w:rPr>
  </w:style>
  <w:style w:type="paragraph" w:styleId="61">
    <w:name w:val="toc 6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094"/>
    </w:pPr>
    <w:rPr>
      <w:smallCaps/>
      <w:noProof/>
    </w:rPr>
  </w:style>
  <w:style w:type="paragraph" w:styleId="71">
    <w:name w:val="toc 7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325"/>
    </w:pPr>
    <w:rPr>
      <w:smallCaps/>
      <w:noProof/>
    </w:rPr>
  </w:style>
  <w:style w:type="paragraph" w:styleId="81">
    <w:name w:val="toc 8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540"/>
    </w:pPr>
    <w:rPr>
      <w:smallCaps/>
      <w:noProof/>
    </w:rPr>
  </w:style>
  <w:style w:type="paragraph" w:styleId="91">
    <w:name w:val="toc 9"/>
    <w:basedOn w:val="a0"/>
    <w:next w:val="a0"/>
    <w:autoRedefine/>
    <w:uiPriority w:val="99"/>
    <w:semiHidden/>
    <w:unhideWhenUsed/>
    <w:rsid w:val="00487FE0"/>
    <w:pPr>
      <w:tabs>
        <w:tab w:val="right" w:leader="dot" w:pos="8630"/>
      </w:tabs>
      <w:spacing w:after="40"/>
      <w:ind w:left="1760"/>
    </w:pPr>
    <w:rPr>
      <w:smallCaps/>
      <w:noProof/>
    </w:rPr>
  </w:style>
  <w:style w:type="character" w:styleId="af5">
    <w:name w:val="Hyperlink"/>
    <w:basedOn w:val="a1"/>
    <w:uiPriority w:val="99"/>
    <w:semiHidden/>
    <w:unhideWhenUsed/>
    <w:rsid w:val="00487FE0"/>
    <w:rPr>
      <w:color w:val="000000"/>
      <w:u w:val="single"/>
    </w:rPr>
  </w:style>
  <w:style w:type="character" w:styleId="af6">
    <w:name w:val="Book Title"/>
    <w:basedOn w:val="a1"/>
    <w:uiPriority w:val="33"/>
    <w:qFormat/>
    <w:rsid w:val="00487FE0"/>
    <w:rPr>
      <w:b/>
      <w:bCs/>
      <w:caps w:val="0"/>
      <w:smallCaps/>
      <w:spacing w:val="10"/>
    </w:rPr>
  </w:style>
  <w:style w:type="character" w:styleId="af7">
    <w:name w:val="Intense Emphasis"/>
    <w:basedOn w:val="a1"/>
    <w:uiPriority w:val="21"/>
    <w:qFormat/>
    <w:rsid w:val="00487FE0"/>
    <w:rPr>
      <w:b/>
      <w:bCs/>
      <w:i/>
      <w:iCs/>
      <w:caps w:val="0"/>
      <w:smallCaps w:val="0"/>
      <w:color w:val="000000"/>
    </w:rPr>
  </w:style>
  <w:style w:type="character" w:styleId="af8">
    <w:name w:val="Intense Reference"/>
    <w:basedOn w:val="a1"/>
    <w:uiPriority w:val="32"/>
    <w:qFormat/>
    <w:rsid w:val="00487FE0"/>
    <w:rPr>
      <w:b/>
      <w:bCs/>
      <w:caps w:val="0"/>
      <w:smallCaps w:val="0"/>
      <w:color w:val="46464A" w:themeColor="text2"/>
      <w:spacing w:val="5"/>
      <w:u w:val="single"/>
    </w:rPr>
  </w:style>
  <w:style w:type="character" w:styleId="af9">
    <w:name w:val="Subtle Emphasis"/>
    <w:basedOn w:val="a1"/>
    <w:uiPriority w:val="19"/>
    <w:qFormat/>
    <w:rsid w:val="00487FE0"/>
    <w:rPr>
      <w:i/>
      <w:iCs/>
      <w:color w:val="595959" w:themeColor="text1" w:themeTint="A6"/>
    </w:rPr>
  </w:style>
  <w:style w:type="character" w:styleId="afa">
    <w:name w:val="Subtle Reference"/>
    <w:basedOn w:val="a1"/>
    <w:uiPriority w:val="31"/>
    <w:qFormat/>
    <w:rsid w:val="00487FE0"/>
    <w:rPr>
      <w:smallCaps/>
      <w:color w:val="000000"/>
      <w:u w:val="single"/>
    </w:rPr>
  </w:style>
  <w:style w:type="paragraph" w:styleId="afb">
    <w:name w:val="Closing"/>
    <w:basedOn w:val="a0"/>
    <w:link w:val="afc"/>
    <w:uiPriority w:val="5"/>
    <w:unhideWhenUsed/>
    <w:qFormat/>
    <w:rsid w:val="00487FE0"/>
    <w:pPr>
      <w:spacing w:before="480" w:after="960"/>
      <w:contextualSpacing/>
      <w:jc w:val="center"/>
    </w:pPr>
    <w:rPr>
      <w:b/>
      <w:i/>
      <w:color w:val="46464A" w:themeColor="text2"/>
    </w:rPr>
  </w:style>
  <w:style w:type="character" w:customStyle="1" w:styleId="afc">
    <w:name w:val="結語 字元"/>
    <w:basedOn w:val="a1"/>
    <w:link w:val="afb"/>
    <w:uiPriority w:val="5"/>
    <w:rsid w:val="00487FE0"/>
    <w:rPr>
      <w:b/>
      <w:i/>
      <w:color w:val="46464A" w:themeColor="text2"/>
      <w:sz w:val="24"/>
    </w:rPr>
  </w:style>
  <w:style w:type="paragraph" w:customStyle="1" w:styleId="RecipientAddress">
    <w:name w:val="Recipient Address"/>
    <w:basedOn w:val="af2"/>
    <w:uiPriority w:val="3"/>
    <w:qFormat/>
    <w:rsid w:val="00487FE0"/>
    <w:pPr>
      <w:spacing w:after="360"/>
      <w:contextualSpacing/>
      <w:jc w:val="center"/>
    </w:pPr>
  </w:style>
  <w:style w:type="paragraph" w:styleId="afd">
    <w:name w:val="Salutation"/>
    <w:basedOn w:val="af2"/>
    <w:next w:val="a0"/>
    <w:link w:val="afe"/>
    <w:uiPriority w:val="4"/>
    <w:unhideWhenUsed/>
    <w:qFormat/>
    <w:rsid w:val="00487FE0"/>
    <w:pPr>
      <w:spacing w:before="480" w:after="480"/>
      <w:contextualSpacing/>
      <w:jc w:val="center"/>
    </w:pPr>
    <w:rPr>
      <w:b/>
      <w:caps/>
      <w:color w:val="46464A" w:themeColor="text2"/>
      <w:spacing w:val="20"/>
      <w:sz w:val="24"/>
    </w:rPr>
  </w:style>
  <w:style w:type="character" w:customStyle="1" w:styleId="afe">
    <w:name w:val="問候 字元"/>
    <w:basedOn w:val="a1"/>
    <w:link w:val="afd"/>
    <w:uiPriority w:val="4"/>
    <w:rsid w:val="00487FE0"/>
    <w:rPr>
      <w:b/>
      <w:caps/>
      <w:color w:val="46464A" w:themeColor="text2"/>
      <w:spacing w:val="20"/>
      <w:sz w:val="24"/>
    </w:rPr>
  </w:style>
  <w:style w:type="paragraph" w:customStyle="1" w:styleId="SenderAddress">
    <w:name w:val="Sender Address"/>
    <w:basedOn w:val="af2"/>
    <w:uiPriority w:val="2"/>
    <w:qFormat/>
    <w:rsid w:val="00487FE0"/>
    <w:pPr>
      <w:contextualSpacing/>
      <w:jc w:val="center"/>
    </w:pPr>
    <w:rPr>
      <w:sz w:val="24"/>
      <w:szCs w:val="24"/>
    </w:rPr>
  </w:style>
  <w:style w:type="paragraph" w:styleId="aff">
    <w:name w:val="Subtitle"/>
    <w:basedOn w:val="a0"/>
    <w:next w:val="a0"/>
    <w:link w:val="aff0"/>
    <w:uiPriority w:val="11"/>
    <w:qFormat/>
    <w:rsid w:val="00487FE0"/>
    <w:pPr>
      <w:numPr>
        <w:ilvl w:val="1"/>
      </w:numPr>
      <w:jc w:val="center"/>
    </w:pPr>
    <w:rPr>
      <w:rFonts w:eastAsiaTheme="majorEastAsia" w:cstheme="majorBidi"/>
      <w:iCs/>
      <w:color w:val="000000" w:themeColor="text1"/>
      <w:spacing w:val="15"/>
      <w:sz w:val="28"/>
      <w:szCs w:val="24"/>
    </w:rPr>
  </w:style>
  <w:style w:type="character" w:customStyle="1" w:styleId="aff0">
    <w:name w:val="副標題 字元"/>
    <w:basedOn w:val="a1"/>
    <w:link w:val="aff"/>
    <w:uiPriority w:val="11"/>
    <w:rsid w:val="00487FE0"/>
    <w:rPr>
      <w:rFonts w:eastAsiaTheme="majorEastAsia" w:cstheme="majorBidi"/>
      <w:iCs/>
      <w:color w:val="000000" w:themeColor="text1"/>
      <w:spacing w:val="15"/>
      <w:sz w:val="28"/>
      <w:szCs w:val="24"/>
    </w:rPr>
  </w:style>
  <w:style w:type="paragraph" w:styleId="aff1">
    <w:name w:val="Title"/>
    <w:basedOn w:val="a0"/>
    <w:next w:val="a0"/>
    <w:link w:val="aff2"/>
    <w:uiPriority w:val="10"/>
    <w:qFormat/>
    <w:rsid w:val="00487FE0"/>
    <w:pPr>
      <w:contextualSpacing/>
      <w:jc w:val="center"/>
    </w:pPr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0"/>
      <w:szCs w:val="56"/>
    </w:rPr>
  </w:style>
  <w:style w:type="character" w:customStyle="1" w:styleId="aff2">
    <w:name w:val="標題 字元"/>
    <w:basedOn w:val="a1"/>
    <w:link w:val="aff1"/>
    <w:uiPriority w:val="10"/>
    <w:rsid w:val="00487FE0"/>
    <w:rPr>
      <w:rFonts w:asciiTheme="majorHAnsi" w:eastAsiaTheme="majorEastAsia" w:hAnsiTheme="majorHAnsi" w:cstheme="majorBidi"/>
      <w:caps/>
      <w:color w:val="46464A" w:themeColor="text2"/>
      <w:spacing w:val="20"/>
      <w:kern w:val="28"/>
      <w:sz w:val="40"/>
      <w:szCs w:val="56"/>
    </w:rPr>
  </w:style>
  <w:style w:type="paragraph" w:styleId="aff3">
    <w:name w:val="Date"/>
    <w:basedOn w:val="a0"/>
    <w:next w:val="a0"/>
    <w:link w:val="aff4"/>
    <w:uiPriority w:val="99"/>
    <w:semiHidden/>
    <w:unhideWhenUsed/>
    <w:rsid w:val="00487FE0"/>
  </w:style>
  <w:style w:type="character" w:customStyle="1" w:styleId="aff4">
    <w:name w:val="日期 字元"/>
    <w:basedOn w:val="a1"/>
    <w:link w:val="aff3"/>
    <w:uiPriority w:val="99"/>
    <w:semiHidden/>
    <w:rsid w:val="00487FE0"/>
    <w:rPr>
      <w:rFonts w:cs="Times New Roman"/>
      <w:color w:val="000000"/>
      <w:szCs w:val="20"/>
      <w:lang w:eastAsia="ja-JP" w:bidi="he-IL"/>
    </w:rPr>
  </w:style>
  <w:style w:type="character" w:styleId="aff5">
    <w:name w:val="Placeholder Text"/>
    <w:basedOn w:val="a1"/>
    <w:uiPriority w:val="99"/>
    <w:unhideWhenUsed/>
    <w:rsid w:val="00487FE0"/>
    <w:rPr>
      <w:color w:val="808080"/>
    </w:rPr>
  </w:style>
  <w:style w:type="paragraph" w:styleId="aff6">
    <w:name w:val="Signature"/>
    <w:basedOn w:val="a0"/>
    <w:link w:val="aff7"/>
    <w:uiPriority w:val="99"/>
    <w:unhideWhenUsed/>
    <w:qFormat/>
    <w:rsid w:val="00487FE0"/>
    <w:pPr>
      <w:contextualSpacing/>
      <w:jc w:val="center"/>
    </w:pPr>
  </w:style>
  <w:style w:type="character" w:customStyle="1" w:styleId="aff7">
    <w:name w:val="簽名 字元"/>
    <w:basedOn w:val="a1"/>
    <w:link w:val="aff6"/>
    <w:uiPriority w:val="99"/>
    <w:rsid w:val="00487FE0"/>
  </w:style>
  <w:style w:type="table" w:customStyle="1" w:styleId="Style6">
    <w:name w:val="Style 6"/>
    <w:basedOn w:val="a2"/>
    <w:uiPriority w:val="26"/>
    <w:rsid w:val="00487FE0"/>
    <w:pPr>
      <w:spacing w:after="0" w:line="240" w:lineRule="auto"/>
    </w:pPr>
    <w:rPr>
      <w:rFonts w:eastAsia="Times New Roman" w:cs="Times New Roman"/>
      <w:color w:val="000000" w:themeColor="text1"/>
    </w:rPr>
    <w:tblPr>
      <w:tblBorders>
        <w:top w:val="single" w:sz="4" w:space="0" w:color="6F6F74" w:themeColor="accent1"/>
        <w:left w:val="single" w:sz="4" w:space="0" w:color="6F6F74" w:themeColor="accent1"/>
        <w:bottom w:val="single" w:sz="4" w:space="0" w:color="6F6F74" w:themeColor="accent1"/>
        <w:right w:val="single" w:sz="4" w:space="0" w:color="6F6F74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2E3" w:themeFill="accent1" w:themeFillTint="33"/>
    </w:tcPr>
    <w:tblStylePr w:type="firstRow">
      <w:rPr>
        <w:b/>
        <w:bCs/>
        <w:color w:val="46464A" w:themeColor="text2"/>
      </w:rPr>
      <w:tblPr/>
      <w:tcPr>
        <w:shd w:val="clear" w:color="auto" w:fill="F0F0F1" w:themeFill="accent1" w:themeFillTint="19"/>
      </w:tcPr>
    </w:tblStylePr>
    <w:tblStylePr w:type="lastRow">
      <w:rPr>
        <w:b/>
        <w:bCs/>
        <w:color w:val="FFFFFF" w:themeColor="background1"/>
      </w:rPr>
      <w:tblPr/>
      <w:tcPr>
        <w:shd w:val="clear" w:color="auto" w:fill="6F6F74" w:themeFill="accent1"/>
      </w:tcPr>
    </w:tblStylePr>
    <w:tblStylePr w:type="firstCol">
      <w:rPr>
        <w:b/>
        <w:bCs/>
        <w:color w:val="46464A" w:themeColor="text2"/>
      </w:rPr>
    </w:tblStylePr>
    <w:tblStylePr w:type="lastCol">
      <w:rPr>
        <w:color w:val="000000" w:themeColor="text1"/>
      </w:rPr>
    </w:tblStylePr>
  </w:style>
  <w:style w:type="paragraph" w:customStyle="1" w:styleId="DateText">
    <w:name w:val="Date Text"/>
    <w:basedOn w:val="a0"/>
    <w:uiPriority w:val="35"/>
    <w:rsid w:val="00487FE0"/>
    <w:pPr>
      <w:spacing w:before="720"/>
      <w:contextualSpacing/>
    </w:pPr>
  </w:style>
  <w:style w:type="character" w:customStyle="1" w:styleId="af3">
    <w:name w:val="無間距 字元"/>
    <w:basedOn w:val="a1"/>
    <w:link w:val="af2"/>
    <w:uiPriority w:val="1"/>
    <w:rsid w:val="00487FE0"/>
  </w:style>
  <w:style w:type="paragraph" w:styleId="aff8">
    <w:name w:val="List Paragraph"/>
    <w:basedOn w:val="a0"/>
    <w:uiPriority w:val="34"/>
    <w:qFormat/>
    <w:rsid w:val="00487FE0"/>
    <w:pPr>
      <w:spacing w:after="160"/>
      <w:ind w:left="1008" w:hanging="288"/>
      <w:contextualSpacing/>
    </w:pPr>
    <w:rPr>
      <w:rFonts w:eastAsiaTheme="minorHAnsi"/>
      <w:sz w:val="21"/>
    </w:rPr>
  </w:style>
  <w:style w:type="character" w:customStyle="1" w:styleId="a9">
    <w:name w:val="鮮明引文 字元"/>
    <w:basedOn w:val="a1"/>
    <w:link w:val="a8"/>
    <w:uiPriority w:val="30"/>
    <w:rsid w:val="00487FE0"/>
    <w:rPr>
      <w:rFonts w:asciiTheme="majorHAnsi" w:eastAsiaTheme="majorEastAsia" w:hAnsiTheme="majorHAnsi"/>
      <w:caps/>
      <w:color w:val="FFFFFF" w:themeColor="background1"/>
      <w:spacing w:val="6"/>
      <w:sz w:val="24"/>
      <w:shd w:val="clear" w:color="auto" w:fill="6F6F74" w:themeFill="accent1"/>
      <w:lang w:bidi="hi-IN"/>
    </w:rPr>
  </w:style>
  <w:style w:type="paragraph" w:styleId="aff9">
    <w:name w:val="TOC Heading"/>
    <w:basedOn w:val="1"/>
    <w:next w:val="a0"/>
    <w:uiPriority w:val="39"/>
    <w:semiHidden/>
    <w:unhideWhenUsed/>
    <w:qFormat/>
    <w:rsid w:val="00487FE0"/>
    <w:pPr>
      <w:spacing w:before="480" w:line="300" w:lineRule="auto"/>
      <w:jc w:val="both"/>
      <w:outlineLvl w:val="9"/>
    </w:pPr>
    <w:rPr>
      <w:b/>
      <w:bCs/>
      <w:caps w:val="0"/>
      <w:color w:val="6F6F74" w:themeColor="accent1"/>
      <w:spacing w:val="0"/>
      <w:sz w:val="28"/>
      <w:szCs w:val="28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.use-PC\AppData\Roaming\Microsoft\Templates\BlackTieLett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582BA5D2B6F40E7A52286E1200EDE69"/>
        <w:category>
          <w:name w:val="一般"/>
          <w:gallery w:val="placeholder"/>
        </w:category>
        <w:types>
          <w:type w:val="bbPlcHdr"/>
        </w:types>
        <w:behaviors>
          <w:behavior w:val="content"/>
        </w:behaviors>
        <w:guid w:val="{1DB5FCE0-FB63-4708-B2C0-E0CBDEA164EE}"/>
      </w:docPartPr>
      <w:docPartBody>
        <w:p w:rsidR="00D85CB5" w:rsidRDefault="00476D3F">
          <w:pPr>
            <w:pStyle w:val="3582BA5D2B6F40E7A52286E1200EDE69"/>
          </w:pPr>
          <w:r>
            <w:rPr>
              <w:color w:val="44546A" w:themeColor="text2"/>
            </w:rPr>
            <w:t>[</w:t>
          </w:r>
          <w:r w:rsidRPr="000C77C4">
            <w:rPr>
              <w:rFonts w:ascii="新細明體" w:eastAsia="新細明體" w:hAnsi="新細明體" w:hint="eastAsia"/>
              <w:color w:val="44546A" w:themeColor="text2"/>
            </w:rPr>
            <w:t>挑選日期</w:t>
          </w:r>
          <w:r>
            <w:rPr>
              <w:color w:val="44546A" w:themeColor="text2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仿宋">
    <w:altName w:val="SimSun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bordersDoNotSurroundHeader/>
  <w:bordersDoNotSurroundFooter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D3F"/>
    <w:rsid w:val="001B026C"/>
    <w:rsid w:val="00295C88"/>
    <w:rsid w:val="00476D3F"/>
    <w:rsid w:val="00875B85"/>
    <w:rsid w:val="008E1F38"/>
    <w:rsid w:val="009D4D2D"/>
    <w:rsid w:val="00B12E0A"/>
    <w:rsid w:val="00D85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2D16FA684E54AE18425535F7A93F5B7">
    <w:name w:val="72D16FA684E54AE18425535F7A93F5B7"/>
    <w:pPr>
      <w:widowControl w:val="0"/>
    </w:pPr>
  </w:style>
  <w:style w:type="paragraph" w:customStyle="1" w:styleId="829B5A933B354EF7A9A4D544C3DD7784">
    <w:name w:val="829B5A933B354EF7A9A4D544C3DD7784"/>
    <w:pPr>
      <w:widowControl w:val="0"/>
    </w:pPr>
  </w:style>
  <w:style w:type="paragraph" w:customStyle="1" w:styleId="6B15D2A697C8449B8F65D3C31367F120">
    <w:name w:val="6B15D2A697C8449B8F65D3C31367F120"/>
    <w:pPr>
      <w:widowControl w:val="0"/>
    </w:pPr>
  </w:style>
  <w:style w:type="paragraph" w:customStyle="1" w:styleId="EF02D8DDE9B04E0A871A2E35DCFE301A">
    <w:name w:val="EF02D8DDE9B04E0A871A2E35DCFE301A"/>
    <w:pPr>
      <w:widowControl w:val="0"/>
    </w:pPr>
  </w:style>
  <w:style w:type="paragraph" w:customStyle="1" w:styleId="6B671D42327549E199200DB42D15AD5D">
    <w:name w:val="6B671D42327549E199200DB42D15AD5D"/>
    <w:pPr>
      <w:widowControl w:val="0"/>
    </w:pPr>
  </w:style>
  <w:style w:type="paragraph" w:customStyle="1" w:styleId="6716FFEB2DB844ACA335D422D5456ECC">
    <w:name w:val="6716FFEB2DB844ACA335D422D5456ECC"/>
    <w:pPr>
      <w:widowControl w:val="0"/>
    </w:pPr>
  </w:style>
  <w:style w:type="character" w:styleId="a3">
    <w:name w:val="Placeholder Text"/>
    <w:basedOn w:val="a0"/>
    <w:uiPriority w:val="99"/>
    <w:unhideWhenUsed/>
    <w:rPr>
      <w:color w:val="808080"/>
    </w:rPr>
  </w:style>
  <w:style w:type="paragraph" w:customStyle="1" w:styleId="0FE9D3E10AF749F6ACF82730C346379C">
    <w:name w:val="0FE9D3E10AF749F6ACF82730C346379C"/>
    <w:pPr>
      <w:widowControl w:val="0"/>
    </w:pPr>
  </w:style>
  <w:style w:type="paragraph" w:customStyle="1" w:styleId="18B7BA04246D40C79B76E16E4831EAF7">
    <w:name w:val="18B7BA04246D40C79B76E16E4831EAF7"/>
    <w:pPr>
      <w:widowControl w:val="0"/>
    </w:pPr>
  </w:style>
  <w:style w:type="paragraph" w:customStyle="1" w:styleId="4D7B32B0BCC34B6FB27EF115798CF044">
    <w:name w:val="4D7B32B0BCC34B6FB27EF115798CF044"/>
    <w:pPr>
      <w:widowControl w:val="0"/>
    </w:pPr>
  </w:style>
  <w:style w:type="paragraph" w:customStyle="1" w:styleId="B17DB58EF04743D6A48245AECFCAD162">
    <w:name w:val="B17DB58EF04743D6A48245AECFCAD162"/>
    <w:pPr>
      <w:widowControl w:val="0"/>
    </w:pPr>
  </w:style>
  <w:style w:type="paragraph" w:customStyle="1" w:styleId="9952166F3F0C44AE8FE2DDF2E8D2AE42">
    <w:name w:val="9952166F3F0C44AE8FE2DDF2E8D2AE42"/>
    <w:pPr>
      <w:widowControl w:val="0"/>
    </w:pPr>
  </w:style>
  <w:style w:type="paragraph" w:customStyle="1" w:styleId="3582BA5D2B6F40E7A52286E1200EDE69">
    <w:name w:val="3582BA5D2B6F40E7A52286E1200EDE69"/>
    <w:pPr>
      <w:widowControl w:val="0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BlackTie">
  <a:themeElements>
    <a:clrScheme name="BlackTie">
      <a:dk1>
        <a:srgbClr val="000000"/>
      </a:dk1>
      <a:lt1>
        <a:srgbClr val="FFFFFF"/>
      </a:lt1>
      <a:dk2>
        <a:srgbClr val="46464A"/>
      </a:dk2>
      <a:lt2>
        <a:srgbClr val="E3DCCF"/>
      </a:lt2>
      <a:accent1>
        <a:srgbClr val="6F6F74"/>
      </a:accent1>
      <a:accent2>
        <a:srgbClr val="A7B789"/>
      </a:accent2>
      <a:accent3>
        <a:srgbClr val="BEAE98"/>
      </a:accent3>
      <a:accent4>
        <a:srgbClr val="92A9B9"/>
      </a:accent4>
      <a:accent5>
        <a:srgbClr val="9C8265"/>
      </a:accent5>
      <a:accent6>
        <a:srgbClr val="8D6974"/>
      </a:accent6>
      <a:hlink>
        <a:srgbClr val="67AABF"/>
      </a:hlink>
      <a:folHlink>
        <a:srgbClr val="B1B5AB"/>
      </a:folHlink>
    </a:clrScheme>
    <a:fontScheme name="Black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BlackTie">
      <a:fillStyleLst>
        <a:solidFill>
          <a:schemeClr val="phClr"/>
        </a:solidFill>
        <a:gradFill rotWithShape="1">
          <a:gsLst>
            <a:gs pos="0">
              <a:schemeClr val="phClr">
                <a:tint val="45000"/>
                <a:satMod val="220000"/>
              </a:schemeClr>
            </a:gs>
            <a:gs pos="30000">
              <a:schemeClr val="phClr">
                <a:tint val="61000"/>
                <a:satMod val="220000"/>
              </a:schemeClr>
            </a:gs>
            <a:gs pos="45000">
              <a:schemeClr val="phClr">
                <a:tint val="66000"/>
                <a:satMod val="240000"/>
              </a:schemeClr>
            </a:gs>
            <a:gs pos="55000">
              <a:schemeClr val="phClr">
                <a:tint val="66000"/>
                <a:satMod val="220000"/>
              </a:schemeClr>
            </a:gs>
            <a:gs pos="73000">
              <a:schemeClr val="phClr">
                <a:tint val="61000"/>
                <a:satMod val="220000"/>
              </a:schemeClr>
            </a:gs>
            <a:gs pos="100000">
              <a:schemeClr val="phClr">
                <a:tint val="45000"/>
                <a:satMod val="220000"/>
              </a:schemeClr>
            </a:gs>
          </a:gsLst>
          <a:lin ang="950000" scaled="1"/>
        </a:gradFill>
        <a:gradFill rotWithShape="1">
          <a:gsLst>
            <a:gs pos="0">
              <a:schemeClr val="phClr">
                <a:shade val="63000"/>
                <a:satMod val="110000"/>
              </a:schemeClr>
            </a:gs>
            <a:gs pos="30000">
              <a:schemeClr val="phClr">
                <a:shade val="90000"/>
                <a:satMod val="120000"/>
              </a:schemeClr>
            </a:gs>
            <a:gs pos="45000">
              <a:schemeClr val="phClr">
                <a:shade val="100000"/>
                <a:satMod val="128000"/>
              </a:schemeClr>
            </a:gs>
            <a:gs pos="55000">
              <a:schemeClr val="phClr">
                <a:shade val="100000"/>
                <a:satMod val="128000"/>
              </a:schemeClr>
            </a:gs>
            <a:gs pos="73000">
              <a:schemeClr val="phClr">
                <a:shade val="90000"/>
                <a:satMod val="120000"/>
              </a:schemeClr>
            </a:gs>
            <a:gs pos="100000">
              <a:schemeClr val="phClr">
                <a:shade val="63000"/>
                <a:satMod val="110000"/>
              </a:schemeClr>
            </a:gs>
          </a:gsLst>
          <a:lin ang="950000" scaled="1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53975" cap="flat" cmpd="dbl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41909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7150" dist="38100" dir="5400000" algn="br" rotWithShape="0">
              <a:srgbClr val="000000">
                <a:alpha val="57000"/>
              </a:srgbClr>
            </a:outerShdw>
          </a:effectLst>
          <a:scene3d>
            <a:camera prst="orthographicFront">
              <a:rot lat="0" lon="0" rev="0"/>
            </a:camera>
            <a:lightRig rig="twoPt" dir="t">
              <a:rot lat="0" lon="0" rev="1800000"/>
            </a:lightRig>
          </a:scene3d>
          <a:sp3d>
            <a:bevelT w="44450" h="31750" prst="coolSlant"/>
          </a:sp3d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</a:schemeClr>
              <a:schemeClr val="phClr">
                <a:shade val="20000"/>
              </a:schemeClr>
            </a:duotone>
          </a:blip>
          <a:stretch/>
        </a:blip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30000"/>
                <a:satMod val="255000"/>
              </a:schemeClr>
            </a:gs>
          </a:gsLst>
          <a:path path="circle">
            <a:fillToRect l="50000" t="-80000" r="50000" b="18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outs:outSpaceData xmlns:outs="http://schemas.microsoft.com/office/2009/outspace/metadata">
  <outs:relatedDates/>
  <outs:relatedDocuments/>
  <outs:relatedPeople/>
  <propertyMetadataList xmlns="http://schemas.microsoft.com/office/2009/outspace/metadata"/>
  <outs:corruptMetadataWasLost/>
</outs:outSpaceData>
</file>

<file path=customXml/item3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4.xml><?xml version="1.0" encoding="utf-8"?>
<b:Sources xmlns:b="http://schemas.openxmlformats.org/officeDocument/2006/bibliography"/>
</file>

<file path=customXml/itemProps1.xml><?xml version="1.0" encoding="utf-8"?>
<ds:datastoreItem xmlns:ds="http://schemas.openxmlformats.org/officeDocument/2006/customXml" ds:itemID="{2F223C02-F44D-4449-9007-2279849E7E8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472DDDD-EF00-4AE5-AFBA-4A4AE8527F10}">
  <ds:schemaRefs>
    <ds:schemaRef ds:uri="http://schemas.microsoft.com/office/2009/outspace/metadata"/>
  </ds:schemaRefs>
</ds:datastoreItem>
</file>

<file path=customXml/itemProps3.xml><?xml version="1.0" encoding="utf-8"?>
<ds:datastoreItem xmlns:ds="http://schemas.openxmlformats.org/officeDocument/2006/customXml" ds:itemID="{8A90BD7C-A107-473D-9CEC-88442B1DCEDA}">
  <ds:schemaRefs>
    <ds:schemaRef ds:uri="http://schemas.microsoft.com/office/2006/coverPageProps"/>
  </ds:schemaRefs>
</ds:datastoreItem>
</file>

<file path=customXml/itemProps4.xml><?xml version="1.0" encoding="utf-8"?>
<ds:datastoreItem xmlns:ds="http://schemas.openxmlformats.org/officeDocument/2006/customXml" ds:itemID="{FFA3CA55-DFC5-4163-B904-3597D059F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BlackTieLetter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User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國際暨兩岸教育處工讀生</cp:lastModifiedBy>
  <cp:revision>2</cp:revision>
  <cp:lastPrinted>2013-05-20T06:21:00Z</cp:lastPrinted>
  <dcterms:created xsi:type="dcterms:W3CDTF">2023-08-08T06:56:00Z</dcterms:created>
  <dcterms:modified xsi:type="dcterms:W3CDTF">2023-08-08T06:56:00Z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TC018408469991</vt:lpwstr>
  </property>
</Properties>
</file>